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DAE0B14" w14:textId="77777777" w:rsidR="005108D4" w:rsidRDefault="00000000" w:rsidP="004F53C3">
      <w:pPr>
        <w:spacing w:before="480" w:line="240" w:lineRule="auto"/>
        <w:jc w:val="center"/>
        <w:rPr>
          <w:rFonts w:hint="eastAsia"/>
          <w:lang w:eastAsia="zh-CN"/>
        </w:rPr>
      </w:pPr>
      <w:r>
        <w:rPr>
          <w:b/>
          <w:color w:val="1A73E8"/>
          <w:sz w:val="52"/>
          <w:lang w:eastAsia="zh-CN"/>
        </w:rPr>
        <w:t>OfficeAI.Chat</w:t>
      </w:r>
    </w:p>
    <w:p w14:paraId="28EBCBAB" w14:textId="77777777" w:rsidR="005108D4" w:rsidRDefault="00000000" w:rsidP="004F53C3">
      <w:pPr>
        <w:spacing w:after="160" w:line="240" w:lineRule="auto"/>
        <w:jc w:val="center"/>
        <w:rPr>
          <w:rFonts w:hint="eastAsia"/>
          <w:lang w:eastAsia="zh-CN"/>
        </w:rPr>
      </w:pPr>
      <w:r>
        <w:rPr>
          <w:color w:val="374151"/>
          <w:sz w:val="22"/>
          <w:lang w:eastAsia="zh-CN"/>
        </w:rPr>
        <w:t>原 WordGPT — 一站式 AI 智能内容创作与文稿处理插件，深度适配办公全场景，覆盖内容创作、文稿处理、智能排版、多语种翻译等核心办公需求。</w:t>
      </w:r>
    </w:p>
    <w:p w14:paraId="78F12AF2" w14:textId="7BC204F1" w:rsidR="005108D4" w:rsidRDefault="00000000" w:rsidP="004F53C3">
      <w:pPr>
        <w:spacing w:after="240" w:line="240" w:lineRule="auto"/>
        <w:jc w:val="center"/>
        <w:rPr>
          <w:rFonts w:hint="eastAsia"/>
        </w:rPr>
      </w:pPr>
      <w:r>
        <w:rPr>
          <w:color w:val="1A73E8"/>
          <w:sz w:val="18"/>
        </w:rPr>
        <w:t xml:space="preserve">[ Windows </w:t>
      </w:r>
      <w:r w:rsidR="00D40C6B">
        <w:rPr>
          <w:color w:val="1A73E8"/>
          <w:sz w:val="18"/>
        </w:rPr>
        <w:t xml:space="preserve"> | </w:t>
      </w:r>
      <w:r w:rsidR="00D40C6B">
        <w:rPr>
          <w:rFonts w:hint="eastAsia"/>
          <w:color w:val="1A73E8"/>
          <w:sz w:val="18"/>
          <w:lang w:eastAsia="zh-CN"/>
        </w:rPr>
        <w:t>苹果macOS</w:t>
      </w:r>
      <w:r w:rsidR="00D40C6B">
        <w:rPr>
          <w:color w:val="1A73E8"/>
          <w:sz w:val="18"/>
        </w:rPr>
        <w:t xml:space="preserve"> | </w:t>
      </w:r>
      <w:r w:rsidR="00D40C6B">
        <w:rPr>
          <w:rFonts w:hint="eastAsia"/>
          <w:color w:val="1A73E8"/>
          <w:sz w:val="18"/>
          <w:lang w:eastAsia="zh-CN"/>
        </w:rPr>
        <w:t>国产信创 系统</w:t>
      </w:r>
      <w:r>
        <w:rPr>
          <w:color w:val="1A73E8"/>
          <w:sz w:val="18"/>
        </w:rPr>
        <w:t xml:space="preserve"> ]</w:t>
      </w:r>
      <w:r>
        <w:rPr>
          <w:sz w:val="18"/>
        </w:rPr>
        <w:t xml:space="preserve">   </w:t>
      </w:r>
      <w:r>
        <w:rPr>
          <w:color w:val="1A73E8"/>
          <w:sz w:val="18"/>
        </w:rPr>
        <w:t>[ 适配 Office | WPS ]</w:t>
      </w:r>
      <w:r>
        <w:rPr>
          <w:sz w:val="18"/>
        </w:rPr>
        <w:t xml:space="preserve"> </w:t>
      </w:r>
    </w:p>
    <w:p w14:paraId="57097F39" w14:textId="77777777" w:rsidR="005108D4" w:rsidRDefault="005108D4" w:rsidP="004F53C3">
      <w:pPr>
        <w:pBdr>
          <w:bottom w:val="single" w:sz="8" w:space="4" w:color="1A73E8"/>
        </w:pBdr>
        <w:spacing w:after="320" w:line="240" w:lineRule="auto"/>
        <w:jc w:val="center"/>
        <w:rPr>
          <w:rFonts w:hint="eastAsia"/>
        </w:rPr>
      </w:pPr>
    </w:p>
    <w:p w14:paraId="22628A8C" w14:textId="77777777" w:rsidR="005108D4" w:rsidRDefault="00000000" w:rsidP="004F53C3">
      <w:pPr>
        <w:shd w:val="clear" w:color="auto" w:fill="1A73E8"/>
        <w:spacing w:before="360" w:after="200" w:line="240" w:lineRule="auto"/>
        <w:rPr>
          <w:rFonts w:hint="eastAsia"/>
          <w:lang w:eastAsia="zh-CN"/>
        </w:rPr>
      </w:pPr>
      <w:r>
        <w:rPr>
          <w:b/>
          <w:color w:val="FFFFFF"/>
          <w:sz w:val="26"/>
        </w:rPr>
        <w:t xml:space="preserve">  </w:t>
      </w:r>
      <w:r>
        <w:rPr>
          <w:b/>
          <w:color w:val="FFFFFF"/>
          <w:sz w:val="26"/>
          <w:lang w:eastAsia="zh-CN"/>
        </w:rPr>
        <w:t>概览</w:t>
      </w:r>
    </w:p>
    <w:p w14:paraId="3969D25C" w14:textId="77777777" w:rsidR="005108D4" w:rsidRDefault="00000000" w:rsidP="004F53C3">
      <w:pPr>
        <w:pBdr>
          <w:bottom w:val="single" w:sz="4" w:space="4" w:color="E5E7EB"/>
        </w:pBdr>
        <w:spacing w:before="320" w:after="80" w:line="240" w:lineRule="auto"/>
        <w:rPr>
          <w:rFonts w:hint="eastAsia"/>
          <w:lang w:eastAsia="zh-CN"/>
        </w:rPr>
      </w:pPr>
      <w:r>
        <w:rPr>
          <w:sz w:val="32"/>
          <w:lang w:eastAsia="zh-CN"/>
        </w:rPr>
        <w:t xml:space="preserve">📖 </w:t>
      </w:r>
      <w:r>
        <w:rPr>
          <w:b/>
          <w:color w:val="1D1D1F"/>
          <w:sz w:val="32"/>
          <w:lang w:eastAsia="zh-CN"/>
        </w:rPr>
        <w:t>软件简介</w:t>
      </w:r>
    </w:p>
    <w:p w14:paraId="2BB7E16C" w14:textId="77777777" w:rsidR="005108D4" w:rsidRDefault="00000000" w:rsidP="004F53C3">
      <w:pPr>
        <w:spacing w:before="40" w:line="240" w:lineRule="auto"/>
        <w:rPr>
          <w:rFonts w:hint="eastAsia"/>
          <w:lang w:eastAsia="zh-CN"/>
        </w:rPr>
      </w:pPr>
      <w:r>
        <w:rPr>
          <w:lang w:eastAsia="zh-CN"/>
        </w:rPr>
        <w:t>OfficeAI.Chat（原 WordGPT）是一款深度适配办公全场景的 AI 智能插件，覆盖内容创作、文稿处理、智能排版、多语种翻译等核心办公需求，大幅提升文档工作效率。</w:t>
      </w:r>
    </w:p>
    <w:p w14:paraId="37EFF2C1" w14:textId="77777777" w:rsidR="005108D4" w:rsidRDefault="00000000" w:rsidP="004F53C3">
      <w:pPr>
        <w:pBdr>
          <w:bottom w:val="single" w:sz="4" w:space="4" w:color="E5E7EB"/>
        </w:pBdr>
        <w:spacing w:before="320" w:after="80" w:line="240" w:lineRule="auto"/>
        <w:rPr>
          <w:rFonts w:hint="eastAsia"/>
        </w:rPr>
      </w:pPr>
      <w:r>
        <w:rPr>
          <w:sz w:val="32"/>
        </w:rPr>
        <w:t xml:space="preserve">⚡ </w:t>
      </w:r>
      <w:r>
        <w:rPr>
          <w:b/>
          <w:color w:val="1D1D1F"/>
          <w:sz w:val="32"/>
        </w:rPr>
        <w:t>核心能力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320"/>
        <w:gridCol w:w="4320"/>
      </w:tblGrid>
      <w:tr w:rsidR="005108D4" w14:paraId="3B11970E" w14:textId="77777777">
        <w:trPr>
          <w:jc w:val="center"/>
        </w:trPr>
        <w:tc>
          <w:tcPr>
            <w:tcW w:w="4320" w:type="dxa"/>
            <w:tcBorders>
              <w:top w:val="single" w:sz="4" w:space="0" w:color="E5E7EB"/>
              <w:left w:val="single" w:sz="4" w:space="0" w:color="E5E7EB"/>
              <w:bottom w:val="single" w:sz="4" w:space="0" w:color="E5E7EB"/>
              <w:right w:val="single" w:sz="4" w:space="0" w:color="E5E7EB"/>
            </w:tcBorders>
          </w:tcPr>
          <w:p w14:paraId="0B40B5E0" w14:textId="77777777" w:rsidR="005108D4" w:rsidRDefault="00000000" w:rsidP="004F53C3">
            <w:pPr>
              <w:spacing w:line="240" w:lineRule="auto"/>
              <w:rPr>
                <w:rFonts w:hint="eastAsia"/>
                <w:lang w:eastAsia="zh-CN"/>
              </w:rPr>
            </w:pPr>
            <w:r>
              <w:rPr>
                <w:sz w:val="28"/>
                <w:lang w:eastAsia="zh-CN"/>
              </w:rPr>
              <w:t xml:space="preserve">📝 </w:t>
            </w:r>
            <w:r>
              <w:rPr>
                <w:b/>
                <w:color w:val="1D1D1F"/>
                <w:sz w:val="22"/>
                <w:lang w:eastAsia="zh-CN"/>
              </w:rPr>
              <w:t>多元内容智能生成</w:t>
            </w:r>
          </w:p>
          <w:p w14:paraId="4C8E0B18" w14:textId="77777777" w:rsidR="005108D4" w:rsidRDefault="00000000" w:rsidP="004F53C3">
            <w:pPr>
              <w:spacing w:before="40" w:after="80" w:line="240" w:lineRule="auto"/>
              <w:rPr>
                <w:rFonts w:hint="eastAsia"/>
                <w:lang w:eastAsia="zh-CN"/>
              </w:rPr>
            </w:pPr>
            <w:r>
              <w:rPr>
                <w:color w:val="6B7280"/>
                <w:sz w:val="18"/>
                <w:lang w:eastAsia="zh-CN"/>
              </w:rPr>
              <w:t>接入私有知识库或联网检索，一键产出论文、简历、博文、新闻稿、产品文案、商务邮件、影视剧本、工作总结等各类文稿；同步生成思维导图、配图、数据图表及 PPT。</w:t>
            </w:r>
          </w:p>
        </w:tc>
        <w:tc>
          <w:tcPr>
            <w:tcW w:w="4320" w:type="dxa"/>
            <w:tcBorders>
              <w:top w:val="single" w:sz="4" w:space="0" w:color="E5E7EB"/>
              <w:left w:val="single" w:sz="4" w:space="0" w:color="E5E7EB"/>
              <w:bottom w:val="single" w:sz="4" w:space="0" w:color="E5E7EB"/>
              <w:right w:val="single" w:sz="4" w:space="0" w:color="E5E7EB"/>
            </w:tcBorders>
          </w:tcPr>
          <w:p w14:paraId="004C84D2" w14:textId="77777777" w:rsidR="005108D4" w:rsidRDefault="00000000" w:rsidP="004F53C3">
            <w:pPr>
              <w:spacing w:line="240" w:lineRule="auto"/>
              <w:rPr>
                <w:rFonts w:hint="eastAsia"/>
                <w:lang w:eastAsia="zh-CN"/>
              </w:rPr>
            </w:pPr>
            <w:r>
              <w:rPr>
                <w:sz w:val="28"/>
                <w:lang w:eastAsia="zh-CN"/>
              </w:rPr>
              <w:t xml:space="preserve">✏️ </w:t>
            </w:r>
            <w:r>
              <w:rPr>
                <w:b/>
                <w:color w:val="1D1D1F"/>
                <w:sz w:val="22"/>
                <w:lang w:eastAsia="zh-CN"/>
              </w:rPr>
              <w:t>全维度文本精加工</w:t>
            </w:r>
          </w:p>
          <w:p w14:paraId="12900B63" w14:textId="77777777" w:rsidR="005108D4" w:rsidRDefault="00000000" w:rsidP="004F53C3">
            <w:pPr>
              <w:spacing w:before="40" w:after="80" w:line="240" w:lineRule="auto"/>
              <w:rPr>
                <w:rFonts w:hint="eastAsia"/>
                <w:lang w:eastAsia="zh-CN"/>
              </w:rPr>
            </w:pPr>
            <w:r>
              <w:rPr>
                <w:color w:val="6B7280"/>
                <w:sz w:val="18"/>
                <w:lang w:eastAsia="zh-CN"/>
              </w:rPr>
              <w:t>全文校对、语句润色、内容提炼、篇幅扩写与精简缩写，智能筛查语病与逻辑漏洞，输出优化改写版本。</w:t>
            </w:r>
          </w:p>
        </w:tc>
      </w:tr>
      <w:tr w:rsidR="005108D4" w14:paraId="58499D6E" w14:textId="77777777">
        <w:trPr>
          <w:jc w:val="center"/>
        </w:trPr>
        <w:tc>
          <w:tcPr>
            <w:tcW w:w="4320" w:type="dxa"/>
            <w:tcBorders>
              <w:top w:val="single" w:sz="4" w:space="0" w:color="E5E7EB"/>
              <w:left w:val="single" w:sz="4" w:space="0" w:color="E5E7EB"/>
              <w:bottom w:val="single" w:sz="4" w:space="0" w:color="E5E7EB"/>
              <w:right w:val="single" w:sz="4" w:space="0" w:color="E5E7EB"/>
            </w:tcBorders>
          </w:tcPr>
          <w:p w14:paraId="2CDCBDE0" w14:textId="77777777" w:rsidR="005108D4" w:rsidRDefault="00000000" w:rsidP="004F53C3">
            <w:pPr>
              <w:spacing w:line="240" w:lineRule="auto"/>
              <w:rPr>
                <w:rFonts w:hint="eastAsia"/>
                <w:lang w:eastAsia="zh-CN"/>
              </w:rPr>
            </w:pPr>
            <w:r>
              <w:rPr>
                <w:sz w:val="28"/>
                <w:lang w:eastAsia="zh-CN"/>
              </w:rPr>
              <w:t xml:space="preserve">🌐 </w:t>
            </w:r>
            <w:r>
              <w:rPr>
                <w:b/>
                <w:color w:val="1D1D1F"/>
                <w:sz w:val="22"/>
                <w:lang w:eastAsia="zh-CN"/>
              </w:rPr>
              <w:t>多语种即时翻译</w:t>
            </w:r>
          </w:p>
          <w:p w14:paraId="2B6CF27F" w14:textId="77777777" w:rsidR="005108D4" w:rsidRDefault="00000000" w:rsidP="004F53C3">
            <w:pPr>
              <w:spacing w:before="40" w:after="80" w:line="240" w:lineRule="auto"/>
              <w:rPr>
                <w:rFonts w:hint="eastAsia"/>
                <w:lang w:eastAsia="zh-CN"/>
              </w:rPr>
            </w:pPr>
            <w:r>
              <w:rPr>
                <w:color w:val="6B7280"/>
                <w:sz w:val="18"/>
                <w:lang w:eastAsia="zh-CN"/>
              </w:rPr>
              <w:t>覆盖全球多语种互译，满足外文写作、文档翻译、跨境办公等需求。</w:t>
            </w:r>
          </w:p>
        </w:tc>
        <w:tc>
          <w:tcPr>
            <w:tcW w:w="4320" w:type="dxa"/>
            <w:tcBorders>
              <w:top w:val="single" w:sz="4" w:space="0" w:color="E5E7EB"/>
              <w:left w:val="single" w:sz="4" w:space="0" w:color="E5E7EB"/>
              <w:bottom w:val="single" w:sz="4" w:space="0" w:color="E5E7EB"/>
              <w:right w:val="single" w:sz="4" w:space="0" w:color="E5E7EB"/>
            </w:tcBorders>
          </w:tcPr>
          <w:p w14:paraId="0D9FCDDA" w14:textId="77777777" w:rsidR="005108D4" w:rsidRDefault="00000000" w:rsidP="004F53C3">
            <w:pPr>
              <w:spacing w:line="240" w:lineRule="auto"/>
              <w:rPr>
                <w:rFonts w:hint="eastAsia"/>
                <w:lang w:eastAsia="zh-CN"/>
              </w:rPr>
            </w:pPr>
            <w:r>
              <w:rPr>
                <w:sz w:val="28"/>
                <w:lang w:eastAsia="zh-CN"/>
              </w:rPr>
              <w:t xml:space="preserve">📐 </w:t>
            </w:r>
            <w:r>
              <w:rPr>
                <w:b/>
                <w:color w:val="1D1D1F"/>
                <w:sz w:val="22"/>
                <w:lang w:eastAsia="zh-CN"/>
              </w:rPr>
              <w:t>智能排版自动化</w:t>
            </w:r>
          </w:p>
          <w:p w14:paraId="46A8E442" w14:textId="77777777" w:rsidR="005108D4" w:rsidRDefault="00000000" w:rsidP="004F53C3">
            <w:pPr>
              <w:spacing w:before="40" w:after="80" w:line="240" w:lineRule="auto"/>
              <w:rPr>
                <w:rFonts w:hint="eastAsia"/>
                <w:lang w:eastAsia="zh-CN"/>
              </w:rPr>
            </w:pPr>
            <w:r>
              <w:rPr>
                <w:color w:val="6B7280"/>
                <w:sz w:val="18"/>
                <w:lang w:eastAsia="zh-CN"/>
              </w:rPr>
              <w:t>一键自动规整全文版式、统一格式样式，省去手动排版耗时。</w:t>
            </w:r>
          </w:p>
        </w:tc>
      </w:tr>
    </w:tbl>
    <w:p w14:paraId="1B295C8E" w14:textId="77777777" w:rsidR="005108D4" w:rsidRDefault="00000000" w:rsidP="004F53C3">
      <w:pPr>
        <w:shd w:val="clear" w:color="auto" w:fill="1A73E8"/>
        <w:spacing w:before="360" w:after="200" w:line="240" w:lineRule="auto"/>
        <w:rPr>
          <w:rFonts w:hint="eastAsia"/>
          <w:lang w:eastAsia="zh-CN"/>
        </w:rPr>
      </w:pPr>
      <w:r>
        <w:rPr>
          <w:b/>
          <w:color w:val="FFFFFF"/>
          <w:sz w:val="26"/>
          <w:lang w:eastAsia="zh-CN"/>
        </w:rPr>
        <w:t xml:space="preserve">  安装配置</w:t>
      </w:r>
    </w:p>
    <w:p w14:paraId="1CD07407" w14:textId="77777777" w:rsidR="005108D4" w:rsidRDefault="00000000" w:rsidP="004F53C3">
      <w:pPr>
        <w:pBdr>
          <w:bottom w:val="single" w:sz="4" w:space="4" w:color="E5E7EB"/>
        </w:pBdr>
        <w:spacing w:before="320" w:after="80" w:line="240" w:lineRule="auto"/>
        <w:rPr>
          <w:rFonts w:hint="eastAsia"/>
          <w:lang w:eastAsia="zh-CN"/>
        </w:rPr>
      </w:pPr>
      <w:r>
        <w:rPr>
          <w:sz w:val="32"/>
          <w:lang w:eastAsia="zh-CN"/>
        </w:rPr>
        <w:t xml:space="preserve">📥 </w:t>
      </w:r>
      <w:r>
        <w:rPr>
          <w:b/>
          <w:color w:val="1D1D1F"/>
          <w:sz w:val="32"/>
          <w:lang w:eastAsia="zh-CN"/>
        </w:rPr>
        <w:t>软件下载</w:t>
      </w:r>
    </w:p>
    <w:p w14:paraId="03FFEC1D" w14:textId="0F5153FB" w:rsidR="005108D4" w:rsidRPr="00B56E78" w:rsidRDefault="009A7E71" w:rsidP="004F53C3">
      <w:pPr>
        <w:spacing w:before="80" w:after="160" w:line="240" w:lineRule="auto"/>
        <w:rPr>
          <w:rFonts w:hint="eastAsia"/>
          <w:sz w:val="32"/>
          <w:szCs w:val="40"/>
          <w:lang w:eastAsia="zh-CN"/>
        </w:rPr>
      </w:pPr>
      <w:hyperlink w:history="1">
        <w:r w:rsidRPr="00B56E78">
          <w:rPr>
            <w:rStyle w:val="aff9"/>
            <w:sz w:val="24"/>
            <w:szCs w:val="40"/>
            <w:lang w:eastAsia="zh-CN"/>
          </w:rPr>
          <w:t>https://officeai.chat</w:t>
        </w:r>
        <w:r w:rsidRPr="00B56E78">
          <w:rPr>
            <w:rStyle w:val="aff9"/>
            <w:sz w:val="32"/>
            <w:szCs w:val="40"/>
            <w:lang w:eastAsia="zh-CN"/>
          </w:rPr>
          <w:t xml:space="preserve"> </w:t>
        </w:r>
      </w:hyperlink>
    </w:p>
    <w:p w14:paraId="0C11D786" w14:textId="77777777" w:rsidR="005108D4" w:rsidRDefault="00000000" w:rsidP="004F53C3">
      <w:pPr>
        <w:pBdr>
          <w:left w:val="single" w:sz="18" w:space="8" w:color="EF4444"/>
        </w:pBdr>
        <w:shd w:val="clear" w:color="auto" w:fill="FEF2F2"/>
        <w:spacing w:before="120" w:line="240" w:lineRule="auto"/>
        <w:rPr>
          <w:rFonts w:hint="eastAsia"/>
          <w:lang w:eastAsia="zh-CN"/>
        </w:rPr>
      </w:pPr>
      <w:r>
        <w:rPr>
          <w:lang w:eastAsia="zh-CN"/>
        </w:rPr>
        <w:t xml:space="preserve">⚠️ </w:t>
      </w:r>
      <w:r>
        <w:rPr>
          <w:sz w:val="18"/>
          <w:lang w:eastAsia="zh-CN"/>
        </w:rPr>
        <w:t>安装前请关闭 Office、WPS 等相关软件；部分无管理员权限的电脑建议先关闭杀毒软件，安装完成后再开启。</w:t>
      </w:r>
    </w:p>
    <w:p w14:paraId="2385F1FE" w14:textId="77777777" w:rsidR="005108D4" w:rsidRDefault="00000000" w:rsidP="004F53C3">
      <w:pPr>
        <w:pBdr>
          <w:bottom w:val="single" w:sz="4" w:space="4" w:color="E5E7EB"/>
        </w:pBdr>
        <w:spacing w:before="320" w:after="80" w:line="240" w:lineRule="auto"/>
        <w:rPr>
          <w:rFonts w:hint="eastAsia"/>
          <w:lang w:eastAsia="zh-CN"/>
        </w:rPr>
      </w:pPr>
      <w:r>
        <w:rPr>
          <w:sz w:val="32"/>
          <w:lang w:eastAsia="zh-CN"/>
        </w:rPr>
        <w:lastRenderedPageBreak/>
        <w:t xml:space="preserve">🔧 </w:t>
      </w:r>
      <w:r>
        <w:rPr>
          <w:b/>
          <w:color w:val="1D1D1F"/>
          <w:sz w:val="32"/>
          <w:lang w:eastAsia="zh-CN"/>
        </w:rPr>
        <w:t>安装步骤</w:t>
      </w:r>
    </w:p>
    <w:p w14:paraId="64A16D98" w14:textId="1E42325F" w:rsidR="005108D4" w:rsidRDefault="00000000" w:rsidP="004F53C3">
      <w:pPr>
        <w:spacing w:before="160" w:after="40" w:line="240" w:lineRule="auto"/>
        <w:rPr>
          <w:rFonts w:hint="eastAsia"/>
          <w:lang w:eastAsia="zh-CN"/>
        </w:rPr>
      </w:pPr>
      <w:r>
        <w:rPr>
          <w:b/>
          <w:color w:val="1A73E8"/>
          <w:sz w:val="22"/>
          <w:lang w:eastAsia="zh-CN"/>
        </w:rPr>
        <w:t xml:space="preserve">  Step 1  </w:t>
      </w:r>
    </w:p>
    <w:p w14:paraId="1FF655A2" w14:textId="77777777" w:rsidR="005108D4" w:rsidRDefault="00000000" w:rsidP="004F53C3">
      <w:pPr>
        <w:spacing w:before="40" w:after="40" w:line="240" w:lineRule="auto"/>
        <w:rPr>
          <w:rFonts w:hint="eastAsia"/>
          <w:lang w:eastAsia="zh-CN"/>
        </w:rPr>
      </w:pPr>
      <w:r>
        <w:rPr>
          <w:b/>
          <w:lang w:eastAsia="zh-CN"/>
        </w:rPr>
        <w:t>安装插件</w:t>
      </w:r>
    </w:p>
    <w:p w14:paraId="483FF387" w14:textId="77777777" w:rsidR="005108D4" w:rsidRDefault="00000000" w:rsidP="004F53C3">
      <w:pPr>
        <w:spacing w:before="40" w:line="240" w:lineRule="auto"/>
        <w:rPr>
          <w:rFonts w:hint="eastAsia"/>
          <w:lang w:eastAsia="zh-CN"/>
        </w:rPr>
      </w:pPr>
      <w:r>
        <w:rPr>
          <w:lang w:eastAsia="zh-CN"/>
        </w:rPr>
        <w:t xml:space="preserve">双击或以管理员身份运行 </w:t>
      </w:r>
      <w:r>
        <w:rPr>
          <w:rFonts w:ascii="Consolas" w:eastAsia="Consolas" w:hAnsi="Consolas"/>
          <w:color w:val="374151"/>
          <w:sz w:val="18"/>
          <w:highlight w:val="cyan"/>
          <w:lang w:eastAsia="zh-CN"/>
        </w:rPr>
        <w:t>setup.exe</w:t>
      </w:r>
      <w:r>
        <w:rPr>
          <w:lang w:eastAsia="zh-CN"/>
        </w:rPr>
        <w:t>，按向导依次点击【下一步】完成安装。</w:t>
      </w:r>
    </w:p>
    <w:p w14:paraId="586E6D6A" w14:textId="39482D78" w:rsidR="005108D4" w:rsidRDefault="00000000" w:rsidP="004F53C3">
      <w:pPr>
        <w:spacing w:before="80" w:after="80" w:line="240" w:lineRule="auto"/>
        <w:jc w:val="center"/>
        <w:rPr>
          <w:rFonts w:hint="eastAsia"/>
          <w:lang w:eastAsia="zh-CN"/>
        </w:rPr>
      </w:pPr>
      <w:r>
        <w:rPr>
          <w:noProof/>
        </w:rPr>
        <w:drawing>
          <wp:inline distT="0" distB="0" distL="0" distR="0" wp14:anchorId="5D9FFE2B" wp14:editId="4C3EBF53">
            <wp:extent cx="4111143" cy="2450874"/>
            <wp:effectExtent l="0" t="0" r="3810" b="698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setup.pn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117993" cy="2454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686083" w14:textId="0777E96A" w:rsidR="005108D4" w:rsidRDefault="00000000" w:rsidP="004F53C3">
      <w:pPr>
        <w:spacing w:before="80" w:after="80" w:line="240" w:lineRule="auto"/>
        <w:jc w:val="center"/>
        <w:rPr>
          <w:rFonts w:hint="eastAsia"/>
          <w:lang w:eastAsia="zh-CN"/>
        </w:rPr>
      </w:pPr>
      <w:r>
        <w:rPr>
          <w:noProof/>
        </w:rPr>
        <w:drawing>
          <wp:inline distT="0" distB="0" distL="0" distR="0" wp14:anchorId="716FCD26" wp14:editId="3BF16CDD">
            <wp:extent cx="3708807" cy="3040152"/>
            <wp:effectExtent l="0" t="0" r="6350" b="825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step.pn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716502" cy="3046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4B55BD" w14:textId="77777777" w:rsidR="005108D4" w:rsidRDefault="00000000" w:rsidP="004F53C3">
      <w:pPr>
        <w:spacing w:before="160" w:after="40" w:line="240" w:lineRule="auto"/>
        <w:rPr>
          <w:rFonts w:hint="eastAsia"/>
        </w:rPr>
      </w:pPr>
      <w:r>
        <w:rPr>
          <w:b/>
          <w:color w:val="1A73E8"/>
          <w:sz w:val="22"/>
          <w:lang w:eastAsia="zh-CN"/>
        </w:rPr>
        <w:t xml:space="preserve">  </w:t>
      </w:r>
      <w:r>
        <w:rPr>
          <w:b/>
          <w:color w:val="1A73E8"/>
          <w:sz w:val="22"/>
        </w:rPr>
        <w:t xml:space="preserve">Step 2  </w:t>
      </w:r>
    </w:p>
    <w:p w14:paraId="1F24E677" w14:textId="77777777" w:rsidR="005108D4" w:rsidRDefault="00000000" w:rsidP="004F53C3">
      <w:pPr>
        <w:spacing w:before="40" w:after="40" w:line="240" w:lineRule="auto"/>
        <w:rPr>
          <w:rFonts w:hint="eastAsia"/>
        </w:rPr>
      </w:pPr>
      <w:r>
        <w:rPr>
          <w:b/>
        </w:rPr>
        <w:t>确认安装</w:t>
      </w:r>
    </w:p>
    <w:p w14:paraId="65AA1C8D" w14:textId="77777777" w:rsidR="005108D4" w:rsidRDefault="00000000" w:rsidP="004F53C3">
      <w:pPr>
        <w:spacing w:before="40" w:line="240" w:lineRule="auto"/>
        <w:rPr>
          <w:rFonts w:hint="eastAsia"/>
        </w:rPr>
      </w:pPr>
      <w:r>
        <w:t>进入 Office（Word / Excel / PowerPoint）后点击确认安装。</w:t>
      </w:r>
    </w:p>
    <w:p w14:paraId="4A163C57" w14:textId="2C8ED6BF" w:rsidR="005108D4" w:rsidRDefault="00000000" w:rsidP="004F53C3">
      <w:pPr>
        <w:spacing w:before="80" w:after="80" w:line="240" w:lineRule="auto"/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43793383" wp14:editId="230BC582">
            <wp:extent cx="3760013" cy="2110281"/>
            <wp:effectExtent l="0" t="0" r="0" b="444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OfficeSetup.pn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770248" cy="211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15BDC1" w14:textId="77777777" w:rsidR="005108D4" w:rsidRDefault="00000000" w:rsidP="004F53C3">
      <w:pPr>
        <w:pBdr>
          <w:bottom w:val="single" w:sz="4" w:space="4" w:color="E5E7EB"/>
        </w:pBdr>
        <w:spacing w:before="320" w:after="80" w:line="240" w:lineRule="auto"/>
        <w:rPr>
          <w:rFonts w:hint="eastAsia"/>
          <w:lang w:eastAsia="zh-CN"/>
        </w:rPr>
      </w:pPr>
      <w:r>
        <w:rPr>
          <w:sz w:val="32"/>
          <w:lang w:eastAsia="zh-CN"/>
        </w:rPr>
        <w:t xml:space="preserve">🔄 </w:t>
      </w:r>
      <w:r>
        <w:rPr>
          <w:b/>
          <w:color w:val="1D1D1F"/>
          <w:sz w:val="32"/>
          <w:lang w:eastAsia="zh-CN"/>
        </w:rPr>
        <w:t>软件升级</w:t>
      </w:r>
    </w:p>
    <w:p w14:paraId="271D8163" w14:textId="77777777" w:rsidR="005108D4" w:rsidRDefault="00000000" w:rsidP="004F53C3">
      <w:pPr>
        <w:spacing w:before="40" w:line="240" w:lineRule="auto"/>
        <w:rPr>
          <w:rFonts w:hint="eastAsia"/>
          <w:lang w:eastAsia="zh-CN"/>
        </w:rPr>
      </w:pPr>
      <w:r>
        <w:rPr>
          <w:lang w:eastAsia="zh-CN"/>
        </w:rPr>
        <w:t>点击【升级软件】按钮即可自动检查并更新到最新版本。如有新版本，等待下载完成后按向导步骤执行更新安装，完成后重新打开 Word 或 WPS 即可。</w:t>
      </w:r>
    </w:p>
    <w:p w14:paraId="31F97880" w14:textId="548A23FF" w:rsidR="005108D4" w:rsidRDefault="00000000" w:rsidP="004F53C3">
      <w:pPr>
        <w:spacing w:before="80" w:after="80" w:line="240" w:lineRule="auto"/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4C0A0FF7" wp14:editId="21AFF836">
            <wp:extent cx="2179929" cy="1288687"/>
            <wp:effectExtent l="0" t="0" r="0" b="698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升级菜单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199030" cy="12999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908F8E" w14:textId="65F4C2E1" w:rsidR="005108D4" w:rsidRDefault="00000000" w:rsidP="004F53C3">
      <w:pPr>
        <w:spacing w:before="80" w:after="80" w:line="240" w:lineRule="auto"/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36EC8CDB" wp14:editId="0FC51C5A">
            <wp:extent cx="3291840" cy="1867556"/>
            <wp:effectExtent l="0" t="0" r="381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升级界面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05788" cy="18754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E01840" w14:textId="77777777" w:rsidR="005108D4" w:rsidRDefault="00000000" w:rsidP="004F53C3">
      <w:pPr>
        <w:pBdr>
          <w:bottom w:val="single" w:sz="4" w:space="4" w:color="E5E7EB"/>
        </w:pBdr>
        <w:spacing w:before="320" w:after="80" w:line="240" w:lineRule="auto"/>
        <w:rPr>
          <w:rFonts w:hint="eastAsia"/>
          <w:lang w:eastAsia="zh-CN"/>
        </w:rPr>
      </w:pPr>
      <w:r>
        <w:rPr>
          <w:sz w:val="32"/>
          <w:lang w:eastAsia="zh-CN"/>
        </w:rPr>
        <w:t xml:space="preserve">🔑 </w:t>
      </w:r>
      <w:r>
        <w:rPr>
          <w:b/>
          <w:color w:val="1D1D1F"/>
          <w:sz w:val="32"/>
          <w:lang w:eastAsia="zh-CN"/>
        </w:rPr>
        <w:t>登录与模型配置</w:t>
      </w:r>
    </w:p>
    <w:p w14:paraId="7E0F04AC" w14:textId="77777777" w:rsidR="005108D4" w:rsidRDefault="00000000" w:rsidP="004F53C3">
      <w:pPr>
        <w:spacing w:before="240" w:after="80" w:line="240" w:lineRule="auto"/>
        <w:rPr>
          <w:rFonts w:hint="eastAsia"/>
          <w:lang w:eastAsia="zh-CN"/>
        </w:rPr>
      </w:pPr>
      <w:r>
        <w:rPr>
          <w:b/>
          <w:color w:val="374151"/>
          <w:sz w:val="26"/>
          <w:lang w:eastAsia="zh-CN"/>
        </w:rPr>
        <w:t>方式一：用户登录（目前免费）</w:t>
      </w:r>
    </w:p>
    <w:p w14:paraId="213327E2" w14:textId="014F06A6" w:rsidR="005108D4" w:rsidRDefault="00000000" w:rsidP="004F53C3">
      <w:pPr>
        <w:spacing w:before="80" w:after="80" w:line="240" w:lineRule="auto"/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7836D0B7" wp14:editId="3C8FB38B">
            <wp:extent cx="3218688" cy="2377923"/>
            <wp:effectExtent l="0" t="0" r="1270" b="381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login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229167" cy="2385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8DC412" w14:textId="6D3C784B" w:rsidR="005108D4" w:rsidRDefault="00000000" w:rsidP="004F53C3">
      <w:pPr>
        <w:spacing w:before="40" w:after="40" w:line="240" w:lineRule="auto"/>
        <w:rPr>
          <w:rFonts w:hint="eastAsia"/>
          <w:lang w:eastAsia="zh-CN"/>
        </w:rPr>
      </w:pPr>
      <w:r>
        <w:rPr>
          <w:color w:val="4DABF7"/>
          <w:sz w:val="16"/>
          <w:lang w:eastAsia="zh-CN"/>
        </w:rPr>
        <w:t xml:space="preserve">● </w:t>
      </w:r>
      <w:r>
        <w:rPr>
          <w:lang w:eastAsia="zh-CN"/>
        </w:rPr>
        <w:t>勾选「登录 - 使用软件默认模型」，输入用户名和密码点击【确定】</w:t>
      </w:r>
    </w:p>
    <w:p w14:paraId="53A7BE81" w14:textId="7DFF1BA2" w:rsidR="005108D4" w:rsidRDefault="00000000" w:rsidP="004F53C3">
      <w:pPr>
        <w:spacing w:before="40" w:after="40" w:line="240" w:lineRule="auto"/>
        <w:rPr>
          <w:rFonts w:hint="eastAsia"/>
          <w:lang w:eastAsia="zh-CN"/>
        </w:rPr>
      </w:pPr>
      <w:r>
        <w:rPr>
          <w:color w:val="4DABF7"/>
          <w:sz w:val="16"/>
          <w:lang w:eastAsia="zh-CN"/>
        </w:rPr>
        <w:t xml:space="preserve">● </w:t>
      </w:r>
      <w:r>
        <w:rPr>
          <w:lang w:eastAsia="zh-CN"/>
        </w:rPr>
        <w:t>新用户点击【免费注册】注册账号后登录</w:t>
      </w:r>
    </w:p>
    <w:p w14:paraId="65443E24" w14:textId="377EC741" w:rsidR="005108D4" w:rsidRDefault="00000000" w:rsidP="004F53C3">
      <w:pPr>
        <w:spacing w:before="40" w:after="40" w:line="240" w:lineRule="auto"/>
        <w:rPr>
          <w:rFonts w:hint="eastAsia"/>
          <w:lang w:eastAsia="zh-CN"/>
        </w:rPr>
      </w:pPr>
      <w:r>
        <w:rPr>
          <w:color w:val="4DABF7"/>
          <w:sz w:val="16"/>
          <w:lang w:eastAsia="zh-CN"/>
        </w:rPr>
        <w:t xml:space="preserve">● </w:t>
      </w:r>
      <w:r>
        <w:rPr>
          <w:lang w:eastAsia="zh-CN"/>
        </w:rPr>
        <w:t>忘记密码可通过手机号重置</w:t>
      </w:r>
    </w:p>
    <w:p w14:paraId="0610DEC5" w14:textId="77777777" w:rsidR="005108D4" w:rsidRDefault="00000000" w:rsidP="004F53C3">
      <w:pPr>
        <w:spacing w:before="240" w:after="80" w:line="240" w:lineRule="auto"/>
        <w:rPr>
          <w:rFonts w:hint="eastAsia"/>
          <w:lang w:eastAsia="zh-CN"/>
        </w:rPr>
      </w:pPr>
      <w:r>
        <w:rPr>
          <w:b/>
          <w:color w:val="374151"/>
          <w:sz w:val="26"/>
          <w:lang w:eastAsia="zh-CN"/>
        </w:rPr>
        <w:t>方式二：自定义模型 API（永久免费）</w:t>
      </w:r>
    </w:p>
    <w:p w14:paraId="503EF06D" w14:textId="77777777" w:rsidR="005108D4" w:rsidRDefault="00000000" w:rsidP="004F53C3">
      <w:pPr>
        <w:spacing w:before="80" w:after="80" w:line="240" w:lineRule="auto"/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0426EF5C" wp14:editId="2FBF4B3F">
            <wp:extent cx="3449848" cy="2874874"/>
            <wp:effectExtent l="0" t="0" r="0" b="190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CustomAPI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461949" cy="2884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9A5CAB" w14:textId="77777777" w:rsidR="005108D4" w:rsidRDefault="00000000" w:rsidP="004F53C3">
      <w:pPr>
        <w:spacing w:before="40" w:line="240" w:lineRule="auto"/>
        <w:rPr>
          <w:rFonts w:hint="eastAsia"/>
          <w:lang w:eastAsia="zh-CN"/>
        </w:rPr>
      </w:pPr>
      <w:r>
        <w:rPr>
          <w:lang w:eastAsia="zh-CN"/>
        </w:rPr>
        <w:t>勾选「免登录 - 使用自定义模型」，按以下步骤配置：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02"/>
        <w:gridCol w:w="7038"/>
      </w:tblGrid>
      <w:tr w:rsidR="005108D4" w14:paraId="60090149" w14:textId="77777777" w:rsidTr="004F53C3">
        <w:trPr>
          <w:jc w:val="center"/>
        </w:trPr>
        <w:tc>
          <w:tcPr>
            <w:tcW w:w="1602" w:type="dxa"/>
            <w:shd w:val="clear" w:color="auto" w:fill="F8FAFC"/>
          </w:tcPr>
          <w:p w14:paraId="51E1C225" w14:textId="3B6D438A" w:rsidR="005108D4" w:rsidRDefault="00000000" w:rsidP="004F53C3">
            <w:pPr>
              <w:spacing w:line="240" w:lineRule="auto"/>
              <w:rPr>
                <w:rFonts w:hint="eastAsia"/>
              </w:rPr>
            </w:pPr>
            <w:r>
              <w:rPr>
                <w:b/>
                <w:color w:val="374151"/>
                <w:sz w:val="18"/>
              </w:rPr>
              <w:t>配置项</w:t>
            </w:r>
          </w:p>
        </w:tc>
        <w:tc>
          <w:tcPr>
            <w:tcW w:w="7038" w:type="dxa"/>
            <w:shd w:val="clear" w:color="auto" w:fill="F8FAFC"/>
          </w:tcPr>
          <w:p w14:paraId="5CE1DDDB" w14:textId="77777777" w:rsidR="005108D4" w:rsidRDefault="00000000" w:rsidP="004F53C3">
            <w:pPr>
              <w:spacing w:line="240" w:lineRule="auto"/>
              <w:rPr>
                <w:rFonts w:hint="eastAsia"/>
              </w:rPr>
            </w:pPr>
            <w:r>
              <w:rPr>
                <w:b/>
                <w:color w:val="374151"/>
                <w:sz w:val="18"/>
              </w:rPr>
              <w:t>说明</w:t>
            </w:r>
          </w:p>
        </w:tc>
      </w:tr>
      <w:tr w:rsidR="005108D4" w14:paraId="24A19478" w14:textId="77777777" w:rsidTr="004F53C3">
        <w:trPr>
          <w:jc w:val="center"/>
        </w:trPr>
        <w:tc>
          <w:tcPr>
            <w:tcW w:w="1602" w:type="dxa"/>
          </w:tcPr>
          <w:p w14:paraId="5483287B" w14:textId="77777777" w:rsidR="005108D4" w:rsidRDefault="00000000" w:rsidP="004F53C3">
            <w:pPr>
              <w:spacing w:line="240" w:lineRule="auto"/>
              <w:rPr>
                <w:rFonts w:hint="eastAsia"/>
              </w:rPr>
            </w:pPr>
            <w:r>
              <w:rPr>
                <w:b/>
                <w:sz w:val="18"/>
              </w:rPr>
              <w:t>模型 ID</w:t>
            </w:r>
          </w:p>
        </w:tc>
        <w:tc>
          <w:tcPr>
            <w:tcW w:w="7038" w:type="dxa"/>
          </w:tcPr>
          <w:p w14:paraId="46B4E427" w14:textId="77777777" w:rsidR="005108D4" w:rsidRDefault="00000000" w:rsidP="004F53C3">
            <w:pPr>
              <w:spacing w:line="240" w:lineRule="auto"/>
              <w:rPr>
                <w:rFonts w:hint="eastAsia"/>
              </w:rPr>
            </w:pPr>
            <w:r>
              <w:rPr>
                <w:sz w:val="18"/>
              </w:rPr>
              <w:t>推荐：深度求索 DeepSeek-V4-Flash、智谱 GLM5.1、阿里 Qwen3.7-Max、OpenAI GPT-5.5（境外用户）</w:t>
            </w:r>
          </w:p>
        </w:tc>
      </w:tr>
      <w:tr w:rsidR="005108D4" w14:paraId="4634E0C6" w14:textId="77777777" w:rsidTr="004F53C3">
        <w:trPr>
          <w:jc w:val="center"/>
        </w:trPr>
        <w:tc>
          <w:tcPr>
            <w:tcW w:w="1602" w:type="dxa"/>
          </w:tcPr>
          <w:p w14:paraId="65C99370" w14:textId="77777777" w:rsidR="005108D4" w:rsidRDefault="00000000" w:rsidP="004F53C3">
            <w:pPr>
              <w:spacing w:line="240" w:lineRule="auto"/>
              <w:rPr>
                <w:rFonts w:hint="eastAsia"/>
              </w:rPr>
            </w:pPr>
            <w:r>
              <w:rPr>
                <w:b/>
                <w:sz w:val="18"/>
              </w:rPr>
              <w:t>API Key</w:t>
            </w:r>
          </w:p>
        </w:tc>
        <w:tc>
          <w:tcPr>
            <w:tcW w:w="7038" w:type="dxa"/>
          </w:tcPr>
          <w:p w14:paraId="012A1359" w14:textId="77777777" w:rsidR="005108D4" w:rsidRDefault="00000000" w:rsidP="004F53C3">
            <w:pPr>
              <w:spacing w:line="240" w:lineRule="auto"/>
              <w:rPr>
                <w:rFonts w:hint="eastAsia"/>
              </w:rPr>
            </w:pPr>
            <w:r>
              <w:rPr>
                <w:sz w:val="18"/>
              </w:rPr>
              <w:t>进入大模型管理后台复制 API Key 并粘贴</w:t>
            </w:r>
          </w:p>
        </w:tc>
      </w:tr>
      <w:tr w:rsidR="005108D4" w14:paraId="7FE16876" w14:textId="77777777" w:rsidTr="004F53C3">
        <w:trPr>
          <w:jc w:val="center"/>
        </w:trPr>
        <w:tc>
          <w:tcPr>
            <w:tcW w:w="1602" w:type="dxa"/>
          </w:tcPr>
          <w:p w14:paraId="759FE28C" w14:textId="77777777" w:rsidR="005108D4" w:rsidRDefault="00000000" w:rsidP="004F53C3">
            <w:pPr>
              <w:spacing w:line="240" w:lineRule="auto"/>
              <w:rPr>
                <w:rFonts w:hint="eastAsia"/>
              </w:rPr>
            </w:pPr>
            <w:r>
              <w:rPr>
                <w:b/>
                <w:sz w:val="18"/>
              </w:rPr>
              <w:t>API Url</w:t>
            </w:r>
          </w:p>
        </w:tc>
        <w:tc>
          <w:tcPr>
            <w:tcW w:w="7038" w:type="dxa"/>
          </w:tcPr>
          <w:p w14:paraId="11C2F944" w14:textId="77777777" w:rsidR="005108D4" w:rsidRDefault="00000000" w:rsidP="004F53C3">
            <w:pPr>
              <w:spacing w:line="240" w:lineRule="auto"/>
              <w:rPr>
                <w:rFonts w:hint="eastAsia"/>
                <w:lang w:eastAsia="zh-CN"/>
              </w:rPr>
            </w:pPr>
            <w:r>
              <w:rPr>
                <w:sz w:val="18"/>
                <w:lang w:eastAsia="zh-CN"/>
              </w:rPr>
              <w:t xml:space="preserve">进入大模型管理后台复制 API Url 并粘贴（注意末尾需带 </w:t>
            </w:r>
            <w:r>
              <w:rPr>
                <w:rFonts w:ascii="Consolas" w:eastAsia="Consolas" w:hAnsi="Consolas"/>
                <w:color w:val="374151"/>
                <w:sz w:val="18"/>
                <w:highlight w:val="cyan"/>
                <w:lang w:eastAsia="zh-CN"/>
              </w:rPr>
              <w:t>/v1</w:t>
            </w:r>
            <w:r>
              <w:rPr>
                <w:sz w:val="18"/>
                <w:lang w:eastAsia="zh-CN"/>
              </w:rPr>
              <w:t xml:space="preserve"> 版本号）</w:t>
            </w:r>
          </w:p>
        </w:tc>
      </w:tr>
    </w:tbl>
    <w:p w14:paraId="05717101" w14:textId="3317E5DD" w:rsidR="005108D4" w:rsidRDefault="00000000" w:rsidP="004F53C3">
      <w:pPr>
        <w:spacing w:before="80" w:after="80" w:line="240" w:lineRule="auto"/>
        <w:jc w:val="center"/>
        <w:rPr>
          <w:rFonts w:hint="eastAsia"/>
          <w:lang w:eastAsia="zh-CN"/>
        </w:rPr>
      </w:pPr>
      <w:r>
        <w:rPr>
          <w:noProof/>
        </w:rPr>
        <w:lastRenderedPageBreak/>
        <w:drawing>
          <wp:inline distT="0" distB="0" distL="0" distR="0" wp14:anchorId="36BBFF63" wp14:editId="48122F5C">
            <wp:extent cx="3657600" cy="3281082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model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664735" cy="3287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08E9D5" w14:textId="77777777" w:rsidR="005108D4" w:rsidRDefault="00000000" w:rsidP="004F53C3">
      <w:pPr>
        <w:pBdr>
          <w:left w:val="single" w:sz="18" w:space="8" w:color="10B981"/>
        </w:pBdr>
        <w:shd w:val="clear" w:color="auto" w:fill="ECFDF5"/>
        <w:spacing w:before="120" w:line="240" w:lineRule="auto"/>
        <w:rPr>
          <w:rFonts w:hint="eastAsia"/>
          <w:lang w:eastAsia="zh-CN"/>
        </w:rPr>
      </w:pPr>
      <w:r>
        <w:rPr>
          <w:lang w:eastAsia="zh-CN"/>
        </w:rPr>
        <w:t xml:space="preserve">💡 </w:t>
      </w:r>
      <w:r>
        <w:rPr>
          <w:sz w:val="18"/>
          <w:lang w:eastAsia="zh-CN"/>
        </w:rPr>
        <w:t>软件已预置 DeepSeek、智谱、阿里百炼等主流平台的标准地址，选择后自动填入。内网可通过 Ollama 完全离线使用，地址格式：</w:t>
      </w:r>
      <w:r>
        <w:rPr>
          <w:rFonts w:ascii="Consolas" w:eastAsia="Consolas" w:hAnsi="Consolas"/>
          <w:color w:val="374151"/>
          <w:sz w:val="18"/>
          <w:highlight w:val="cyan"/>
          <w:lang w:eastAsia="zh-CN"/>
        </w:rPr>
        <w:t>http://[服务器IP]:11434/v1</w:t>
      </w:r>
    </w:p>
    <w:p w14:paraId="2CFF929B" w14:textId="77777777" w:rsidR="005108D4" w:rsidRDefault="00000000" w:rsidP="004F53C3">
      <w:pPr>
        <w:shd w:val="clear" w:color="auto" w:fill="1A73E8"/>
        <w:spacing w:before="360" w:after="200" w:line="240" w:lineRule="auto"/>
        <w:rPr>
          <w:rFonts w:hint="eastAsia"/>
          <w:lang w:eastAsia="zh-CN"/>
        </w:rPr>
      </w:pPr>
      <w:r>
        <w:rPr>
          <w:b/>
          <w:color w:val="FFFFFF"/>
          <w:sz w:val="26"/>
          <w:lang w:eastAsia="zh-CN"/>
        </w:rPr>
        <w:t xml:space="preserve">  功能说明</w:t>
      </w:r>
    </w:p>
    <w:p w14:paraId="63A81275" w14:textId="77777777" w:rsidR="005108D4" w:rsidRDefault="00000000" w:rsidP="004F53C3">
      <w:pPr>
        <w:pBdr>
          <w:bottom w:val="single" w:sz="4" w:space="4" w:color="E5E7EB"/>
        </w:pBdr>
        <w:spacing w:before="320" w:after="80" w:line="240" w:lineRule="auto"/>
        <w:rPr>
          <w:rFonts w:hint="eastAsia"/>
          <w:lang w:eastAsia="zh-CN"/>
        </w:rPr>
      </w:pPr>
      <w:r>
        <w:rPr>
          <w:sz w:val="32"/>
          <w:lang w:eastAsia="zh-CN"/>
        </w:rPr>
        <w:t xml:space="preserve">📋 </w:t>
      </w:r>
      <w:r>
        <w:rPr>
          <w:b/>
          <w:color w:val="1D1D1F"/>
          <w:sz w:val="32"/>
          <w:lang w:eastAsia="zh-CN"/>
        </w:rPr>
        <w:t>功能菜单</w:t>
      </w:r>
    </w:p>
    <w:p w14:paraId="41D8FDA7" w14:textId="77777777" w:rsidR="005108D4" w:rsidRDefault="00000000" w:rsidP="004F53C3">
      <w:pPr>
        <w:spacing w:before="80" w:after="80" w:line="240" w:lineRule="auto"/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16435850" wp14:editId="291A78F1">
            <wp:extent cx="6299493" cy="694944"/>
            <wp:effectExtent l="0" t="0" r="635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功能菜单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366778" cy="7023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87BFC4" w14:textId="77777777" w:rsidR="005108D4" w:rsidRDefault="00000000" w:rsidP="004F53C3">
      <w:pPr>
        <w:pBdr>
          <w:bottom w:val="single" w:sz="4" w:space="4" w:color="E5E7EB"/>
        </w:pBdr>
        <w:spacing w:before="320" w:after="80" w:line="240" w:lineRule="auto"/>
        <w:rPr>
          <w:rFonts w:hint="eastAsia"/>
        </w:rPr>
      </w:pPr>
      <w:r>
        <w:rPr>
          <w:sz w:val="32"/>
        </w:rPr>
        <w:t xml:space="preserve">🤖 </w:t>
      </w:r>
      <w:r>
        <w:rPr>
          <w:b/>
          <w:color w:val="1D1D1F"/>
          <w:sz w:val="32"/>
        </w:rPr>
        <w:t>OfficeAI 智能体</w:t>
      </w:r>
    </w:p>
    <w:p w14:paraId="3ED4A2B6" w14:textId="77777777" w:rsidR="005108D4" w:rsidRDefault="00000000" w:rsidP="004F53C3">
      <w:pPr>
        <w:spacing w:before="80" w:after="80" w:line="240" w:lineRule="auto"/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79001D11" wp14:editId="05621CB5">
            <wp:extent cx="5928402" cy="3072384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OfficeAIAgent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290" cy="308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72F828" w14:textId="77777777" w:rsidR="005108D4" w:rsidRDefault="00000000" w:rsidP="004F53C3">
      <w:pPr>
        <w:spacing w:before="40" w:line="240" w:lineRule="auto"/>
        <w:rPr>
          <w:rFonts w:hint="eastAsia"/>
          <w:lang w:eastAsia="zh-CN"/>
        </w:rPr>
      </w:pPr>
      <w:r>
        <w:rPr>
          <w:lang w:eastAsia="zh-CN"/>
        </w:rPr>
        <w:t>OfficeAI 智能体是具备自主任务拆解与执行能力的办公智能助手。仅需下达自然语言目标，智能体自动规划流程、落地执行，代替枯燥繁琐的手工操作。</w:t>
      </w:r>
    </w:p>
    <w:p w14:paraId="1BA700C8" w14:textId="77777777" w:rsidR="005108D4" w:rsidRDefault="00000000" w:rsidP="004F53C3">
      <w:pPr>
        <w:spacing w:before="240" w:after="80" w:line="240" w:lineRule="auto"/>
        <w:rPr>
          <w:rFonts w:hint="eastAsia"/>
        </w:rPr>
      </w:pPr>
      <w:r>
        <w:rPr>
          <w:b/>
          <w:color w:val="374151"/>
          <w:sz w:val="26"/>
        </w:rPr>
        <w:t>文档编辑与处理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80"/>
        <w:gridCol w:w="2880"/>
        <w:gridCol w:w="2880"/>
      </w:tblGrid>
      <w:tr w:rsidR="005108D4" w14:paraId="43235368" w14:textId="77777777">
        <w:trPr>
          <w:jc w:val="center"/>
        </w:trPr>
        <w:tc>
          <w:tcPr>
            <w:tcW w:w="2880" w:type="dxa"/>
            <w:tcBorders>
              <w:top w:val="single" w:sz="4" w:space="0" w:color="E5E7EB"/>
              <w:left w:val="single" w:sz="4" w:space="0" w:color="E5E7EB"/>
              <w:bottom w:val="single" w:sz="4" w:space="0" w:color="E5E7EB"/>
              <w:right w:val="single" w:sz="4" w:space="0" w:color="E5E7EB"/>
            </w:tcBorders>
          </w:tcPr>
          <w:p w14:paraId="70D5C202" w14:textId="77777777" w:rsidR="005108D4" w:rsidRDefault="00000000" w:rsidP="004F53C3">
            <w:pPr>
              <w:spacing w:line="240" w:lineRule="auto"/>
              <w:rPr>
                <w:rFonts w:hint="eastAsia"/>
                <w:lang w:eastAsia="zh-CN"/>
              </w:rPr>
            </w:pPr>
            <w:r>
              <w:rPr>
                <w:sz w:val="24"/>
                <w:lang w:eastAsia="zh-CN"/>
              </w:rPr>
              <w:t xml:space="preserve">✏️ </w:t>
            </w:r>
            <w:r>
              <w:rPr>
                <w:b/>
                <w:color w:val="1D1D1F"/>
                <w:lang w:eastAsia="zh-CN"/>
              </w:rPr>
              <w:t>润色改写</w:t>
            </w:r>
          </w:p>
          <w:p w14:paraId="5380C042" w14:textId="77777777" w:rsidR="005108D4" w:rsidRDefault="00000000" w:rsidP="004F53C3">
            <w:pPr>
              <w:spacing w:before="40" w:after="80" w:line="240" w:lineRule="auto"/>
              <w:rPr>
                <w:rFonts w:hint="eastAsia"/>
                <w:lang w:eastAsia="zh-CN"/>
              </w:rPr>
            </w:pPr>
            <w:r>
              <w:rPr>
                <w:color w:val="6B7280"/>
                <w:sz w:val="17"/>
                <w:lang w:eastAsia="zh-CN"/>
              </w:rPr>
              <w:t>优化文字表达，让语句更流畅、专业、地道</w:t>
            </w:r>
          </w:p>
        </w:tc>
        <w:tc>
          <w:tcPr>
            <w:tcW w:w="2880" w:type="dxa"/>
            <w:tcBorders>
              <w:top w:val="single" w:sz="4" w:space="0" w:color="E5E7EB"/>
              <w:left w:val="single" w:sz="4" w:space="0" w:color="E5E7EB"/>
              <w:bottom w:val="single" w:sz="4" w:space="0" w:color="E5E7EB"/>
              <w:right w:val="single" w:sz="4" w:space="0" w:color="E5E7EB"/>
            </w:tcBorders>
          </w:tcPr>
          <w:p w14:paraId="0D5C95CC" w14:textId="77777777" w:rsidR="005108D4" w:rsidRDefault="00000000" w:rsidP="004F53C3">
            <w:pPr>
              <w:spacing w:line="240" w:lineRule="auto"/>
              <w:rPr>
                <w:rFonts w:hint="eastAsia"/>
                <w:lang w:eastAsia="zh-CN"/>
              </w:rPr>
            </w:pPr>
            <w:r>
              <w:rPr>
                <w:sz w:val="24"/>
                <w:lang w:eastAsia="zh-CN"/>
              </w:rPr>
              <w:t xml:space="preserve">📖 </w:t>
            </w:r>
            <w:r>
              <w:rPr>
                <w:b/>
                <w:color w:val="1D1D1F"/>
                <w:lang w:eastAsia="zh-CN"/>
              </w:rPr>
              <w:t>扩写丰富</w:t>
            </w:r>
          </w:p>
          <w:p w14:paraId="33EB6337" w14:textId="77777777" w:rsidR="005108D4" w:rsidRDefault="00000000" w:rsidP="004F53C3">
            <w:pPr>
              <w:spacing w:before="40" w:after="80" w:line="240" w:lineRule="auto"/>
              <w:rPr>
                <w:rFonts w:hint="eastAsia"/>
                <w:lang w:eastAsia="zh-CN"/>
              </w:rPr>
            </w:pPr>
            <w:r>
              <w:rPr>
                <w:color w:val="6B7280"/>
                <w:sz w:val="17"/>
                <w:lang w:eastAsia="zh-CN"/>
              </w:rPr>
              <w:t>在原文基础上扩展内容，增加细节描述</w:t>
            </w:r>
          </w:p>
        </w:tc>
        <w:tc>
          <w:tcPr>
            <w:tcW w:w="2880" w:type="dxa"/>
            <w:tcBorders>
              <w:top w:val="single" w:sz="4" w:space="0" w:color="E5E7EB"/>
              <w:left w:val="single" w:sz="4" w:space="0" w:color="E5E7EB"/>
              <w:bottom w:val="single" w:sz="4" w:space="0" w:color="E5E7EB"/>
              <w:right w:val="single" w:sz="4" w:space="0" w:color="E5E7EB"/>
            </w:tcBorders>
          </w:tcPr>
          <w:p w14:paraId="6849FFFB" w14:textId="77777777" w:rsidR="005108D4" w:rsidRDefault="00000000" w:rsidP="004F53C3">
            <w:pPr>
              <w:spacing w:line="240" w:lineRule="auto"/>
              <w:rPr>
                <w:rFonts w:hint="eastAsia"/>
                <w:lang w:eastAsia="zh-CN"/>
              </w:rPr>
            </w:pPr>
            <w:r>
              <w:rPr>
                <w:sz w:val="24"/>
                <w:lang w:eastAsia="zh-CN"/>
              </w:rPr>
              <w:t xml:space="preserve">📋 </w:t>
            </w:r>
            <w:r>
              <w:rPr>
                <w:b/>
                <w:color w:val="1D1D1F"/>
                <w:lang w:eastAsia="zh-CN"/>
              </w:rPr>
              <w:t>总结摘要</w:t>
            </w:r>
          </w:p>
          <w:p w14:paraId="79EE3990" w14:textId="77777777" w:rsidR="005108D4" w:rsidRDefault="00000000" w:rsidP="004F53C3">
            <w:pPr>
              <w:spacing w:before="40" w:after="80" w:line="240" w:lineRule="auto"/>
              <w:rPr>
                <w:rFonts w:hint="eastAsia"/>
                <w:lang w:eastAsia="zh-CN"/>
              </w:rPr>
            </w:pPr>
            <w:r>
              <w:rPr>
                <w:color w:val="6B7280"/>
                <w:sz w:val="17"/>
                <w:lang w:eastAsia="zh-CN"/>
              </w:rPr>
              <w:t>提炼长文本核心观点，快速获取关键信息</w:t>
            </w:r>
          </w:p>
        </w:tc>
      </w:tr>
      <w:tr w:rsidR="005108D4" w14:paraId="54AEDB3D" w14:textId="77777777">
        <w:trPr>
          <w:jc w:val="center"/>
        </w:trPr>
        <w:tc>
          <w:tcPr>
            <w:tcW w:w="2880" w:type="dxa"/>
            <w:tcBorders>
              <w:top w:val="single" w:sz="4" w:space="0" w:color="E5E7EB"/>
              <w:left w:val="single" w:sz="4" w:space="0" w:color="E5E7EB"/>
              <w:bottom w:val="single" w:sz="4" w:space="0" w:color="E5E7EB"/>
              <w:right w:val="single" w:sz="4" w:space="0" w:color="E5E7EB"/>
            </w:tcBorders>
          </w:tcPr>
          <w:p w14:paraId="3D438DA1" w14:textId="77777777" w:rsidR="005108D4" w:rsidRDefault="00000000" w:rsidP="004F53C3">
            <w:pPr>
              <w:spacing w:line="240" w:lineRule="auto"/>
              <w:rPr>
                <w:rFonts w:hint="eastAsia"/>
                <w:lang w:eastAsia="zh-CN"/>
              </w:rPr>
            </w:pPr>
            <w:r>
              <w:rPr>
                <w:sz w:val="24"/>
                <w:lang w:eastAsia="zh-CN"/>
              </w:rPr>
              <w:t xml:space="preserve">🌐 </w:t>
            </w:r>
            <w:r>
              <w:rPr>
                <w:b/>
                <w:color w:val="1D1D1F"/>
                <w:lang w:eastAsia="zh-CN"/>
              </w:rPr>
              <w:t>翻译</w:t>
            </w:r>
          </w:p>
          <w:p w14:paraId="639D32F3" w14:textId="77777777" w:rsidR="005108D4" w:rsidRDefault="00000000" w:rsidP="004F53C3">
            <w:pPr>
              <w:spacing w:before="40" w:after="80" w:line="240" w:lineRule="auto"/>
              <w:rPr>
                <w:rFonts w:hint="eastAsia"/>
                <w:lang w:eastAsia="zh-CN"/>
              </w:rPr>
            </w:pPr>
            <w:r>
              <w:rPr>
                <w:color w:val="6B7280"/>
                <w:sz w:val="17"/>
                <w:lang w:eastAsia="zh-CN"/>
              </w:rPr>
              <w:t>多语种互译，自动识别源语言</w:t>
            </w:r>
          </w:p>
        </w:tc>
        <w:tc>
          <w:tcPr>
            <w:tcW w:w="2880" w:type="dxa"/>
            <w:tcBorders>
              <w:top w:val="single" w:sz="4" w:space="0" w:color="E5E7EB"/>
              <w:left w:val="single" w:sz="4" w:space="0" w:color="E5E7EB"/>
              <w:bottom w:val="single" w:sz="4" w:space="0" w:color="E5E7EB"/>
              <w:right w:val="single" w:sz="4" w:space="0" w:color="E5E7EB"/>
            </w:tcBorders>
          </w:tcPr>
          <w:p w14:paraId="20B88FD6" w14:textId="77777777" w:rsidR="005108D4" w:rsidRDefault="00000000" w:rsidP="004F53C3">
            <w:pPr>
              <w:spacing w:line="240" w:lineRule="auto"/>
              <w:rPr>
                <w:rFonts w:hint="eastAsia"/>
                <w:lang w:eastAsia="zh-CN"/>
              </w:rPr>
            </w:pPr>
            <w:r>
              <w:rPr>
                <w:sz w:val="24"/>
                <w:lang w:eastAsia="zh-CN"/>
              </w:rPr>
              <w:t xml:space="preserve">🔍 </w:t>
            </w:r>
            <w:r>
              <w:rPr>
                <w:b/>
                <w:color w:val="1D1D1F"/>
                <w:lang w:eastAsia="zh-CN"/>
              </w:rPr>
              <w:t>查找替换</w:t>
            </w:r>
          </w:p>
          <w:p w14:paraId="6372CC5F" w14:textId="77777777" w:rsidR="005108D4" w:rsidRDefault="00000000" w:rsidP="004F53C3">
            <w:pPr>
              <w:spacing w:before="40" w:after="80" w:line="240" w:lineRule="auto"/>
              <w:rPr>
                <w:rFonts w:hint="eastAsia"/>
                <w:lang w:eastAsia="zh-CN"/>
              </w:rPr>
            </w:pPr>
            <w:r>
              <w:rPr>
                <w:color w:val="6B7280"/>
                <w:sz w:val="17"/>
                <w:lang w:eastAsia="zh-CN"/>
              </w:rPr>
              <w:t>批量替换文档中的指定文字</w:t>
            </w:r>
          </w:p>
        </w:tc>
        <w:tc>
          <w:tcPr>
            <w:tcW w:w="2880" w:type="dxa"/>
            <w:tcBorders>
              <w:top w:val="single" w:sz="4" w:space="0" w:color="E5E7EB"/>
              <w:left w:val="single" w:sz="4" w:space="0" w:color="E5E7EB"/>
              <w:bottom w:val="single" w:sz="4" w:space="0" w:color="E5E7EB"/>
              <w:right w:val="single" w:sz="4" w:space="0" w:color="E5E7EB"/>
            </w:tcBorders>
          </w:tcPr>
          <w:p w14:paraId="46174B3A" w14:textId="77777777" w:rsidR="005108D4" w:rsidRDefault="00000000" w:rsidP="004F53C3">
            <w:pPr>
              <w:spacing w:line="240" w:lineRule="auto"/>
              <w:rPr>
                <w:rFonts w:hint="eastAsia"/>
                <w:lang w:eastAsia="zh-CN"/>
              </w:rPr>
            </w:pPr>
            <w:r>
              <w:rPr>
                <w:sz w:val="24"/>
                <w:lang w:eastAsia="zh-CN"/>
              </w:rPr>
              <w:t xml:space="preserve">❗ </w:t>
            </w:r>
            <w:r>
              <w:rPr>
                <w:b/>
                <w:color w:val="1D1D1F"/>
                <w:lang w:eastAsia="zh-CN"/>
              </w:rPr>
              <w:t>标点转换</w:t>
            </w:r>
          </w:p>
          <w:p w14:paraId="06ADCD6F" w14:textId="77777777" w:rsidR="005108D4" w:rsidRDefault="00000000" w:rsidP="004F53C3">
            <w:pPr>
              <w:spacing w:before="40" w:after="80" w:line="240" w:lineRule="auto"/>
              <w:rPr>
                <w:rFonts w:hint="eastAsia"/>
                <w:lang w:eastAsia="zh-CN"/>
              </w:rPr>
            </w:pPr>
            <w:r>
              <w:rPr>
                <w:color w:val="6B7280"/>
                <w:sz w:val="17"/>
                <w:lang w:eastAsia="zh-CN"/>
              </w:rPr>
              <w:t>中文/英文标点符号批量互转</w:t>
            </w:r>
          </w:p>
        </w:tc>
      </w:tr>
      <w:tr w:rsidR="005108D4" w14:paraId="31B55743" w14:textId="77777777">
        <w:trPr>
          <w:jc w:val="center"/>
        </w:trPr>
        <w:tc>
          <w:tcPr>
            <w:tcW w:w="2880" w:type="dxa"/>
            <w:tcBorders>
              <w:top w:val="single" w:sz="4" w:space="0" w:color="E5E7EB"/>
              <w:left w:val="single" w:sz="4" w:space="0" w:color="E5E7EB"/>
              <w:bottom w:val="single" w:sz="4" w:space="0" w:color="E5E7EB"/>
              <w:right w:val="single" w:sz="4" w:space="0" w:color="E5E7EB"/>
            </w:tcBorders>
          </w:tcPr>
          <w:p w14:paraId="531D8AAD" w14:textId="77777777" w:rsidR="005108D4" w:rsidRDefault="00000000" w:rsidP="004F53C3">
            <w:pPr>
              <w:spacing w:line="240" w:lineRule="auto"/>
              <w:rPr>
                <w:rFonts w:hint="eastAsia"/>
                <w:lang w:eastAsia="zh-CN"/>
              </w:rPr>
            </w:pPr>
            <w:r>
              <w:rPr>
                <w:sz w:val="24"/>
                <w:lang w:eastAsia="zh-CN"/>
              </w:rPr>
              <w:t xml:space="preserve">🧹 </w:t>
            </w:r>
            <w:r>
              <w:rPr>
                <w:b/>
                <w:color w:val="1D1D1F"/>
                <w:lang w:eastAsia="zh-CN"/>
              </w:rPr>
              <w:t>清除空字符</w:t>
            </w:r>
          </w:p>
          <w:p w14:paraId="2F5DEEAF" w14:textId="77777777" w:rsidR="005108D4" w:rsidRDefault="00000000" w:rsidP="004F53C3">
            <w:pPr>
              <w:spacing w:before="40" w:after="80" w:line="240" w:lineRule="auto"/>
              <w:rPr>
                <w:rFonts w:hint="eastAsia"/>
                <w:lang w:eastAsia="zh-CN"/>
              </w:rPr>
            </w:pPr>
            <w:r>
              <w:rPr>
                <w:color w:val="6B7280"/>
                <w:sz w:val="17"/>
                <w:lang w:eastAsia="zh-CN"/>
              </w:rPr>
              <w:t>删除文档中的多余空格和空白字符</w:t>
            </w:r>
          </w:p>
        </w:tc>
        <w:tc>
          <w:tcPr>
            <w:tcW w:w="2880" w:type="dxa"/>
          </w:tcPr>
          <w:p w14:paraId="419A6F43" w14:textId="77777777" w:rsidR="005108D4" w:rsidRDefault="005108D4" w:rsidP="004F53C3">
            <w:pPr>
              <w:spacing w:line="240" w:lineRule="auto"/>
              <w:rPr>
                <w:rFonts w:hint="eastAsia"/>
                <w:lang w:eastAsia="zh-CN"/>
              </w:rPr>
            </w:pPr>
          </w:p>
        </w:tc>
        <w:tc>
          <w:tcPr>
            <w:tcW w:w="2880" w:type="dxa"/>
          </w:tcPr>
          <w:p w14:paraId="5CAB4650" w14:textId="77777777" w:rsidR="005108D4" w:rsidRDefault="005108D4" w:rsidP="004F53C3">
            <w:pPr>
              <w:spacing w:line="240" w:lineRule="auto"/>
              <w:rPr>
                <w:rFonts w:hint="eastAsia"/>
                <w:lang w:eastAsia="zh-CN"/>
              </w:rPr>
            </w:pPr>
          </w:p>
        </w:tc>
      </w:tr>
    </w:tbl>
    <w:p w14:paraId="14E163E8" w14:textId="77777777" w:rsidR="005108D4" w:rsidRDefault="00000000" w:rsidP="004F53C3">
      <w:pPr>
        <w:spacing w:before="240" w:after="80" w:line="240" w:lineRule="auto"/>
        <w:rPr>
          <w:rFonts w:hint="eastAsia"/>
        </w:rPr>
      </w:pPr>
      <w:r>
        <w:rPr>
          <w:b/>
          <w:color w:val="374151"/>
          <w:sz w:val="26"/>
        </w:rPr>
        <w:t>排版与美化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80"/>
        <w:gridCol w:w="2880"/>
        <w:gridCol w:w="2880"/>
      </w:tblGrid>
      <w:tr w:rsidR="005108D4" w14:paraId="6164EE3E" w14:textId="77777777">
        <w:trPr>
          <w:jc w:val="center"/>
        </w:trPr>
        <w:tc>
          <w:tcPr>
            <w:tcW w:w="2880" w:type="dxa"/>
            <w:tcBorders>
              <w:top w:val="single" w:sz="4" w:space="0" w:color="E5E7EB"/>
              <w:left w:val="single" w:sz="4" w:space="0" w:color="E5E7EB"/>
              <w:bottom w:val="single" w:sz="4" w:space="0" w:color="E5E7EB"/>
              <w:right w:val="single" w:sz="4" w:space="0" w:color="E5E7EB"/>
            </w:tcBorders>
          </w:tcPr>
          <w:p w14:paraId="25C28876" w14:textId="77777777" w:rsidR="005108D4" w:rsidRDefault="00000000" w:rsidP="004F53C3">
            <w:pPr>
              <w:spacing w:line="240" w:lineRule="auto"/>
              <w:rPr>
                <w:rFonts w:hint="eastAsia"/>
                <w:lang w:eastAsia="zh-CN"/>
              </w:rPr>
            </w:pPr>
            <w:r>
              <w:rPr>
                <w:sz w:val="24"/>
                <w:lang w:eastAsia="zh-CN"/>
              </w:rPr>
              <w:t xml:space="preserve">📐 </w:t>
            </w:r>
            <w:r>
              <w:rPr>
                <w:b/>
                <w:color w:val="1D1D1F"/>
                <w:lang w:eastAsia="zh-CN"/>
              </w:rPr>
              <w:t>一键排版</w:t>
            </w:r>
          </w:p>
          <w:p w14:paraId="32F9CDCA" w14:textId="77777777" w:rsidR="005108D4" w:rsidRDefault="00000000" w:rsidP="004F53C3">
            <w:pPr>
              <w:spacing w:before="40" w:after="80" w:line="240" w:lineRule="auto"/>
              <w:rPr>
                <w:rFonts w:hint="eastAsia"/>
                <w:lang w:eastAsia="zh-CN"/>
              </w:rPr>
            </w:pPr>
            <w:r>
              <w:rPr>
                <w:color w:val="6B7280"/>
                <w:sz w:val="17"/>
                <w:lang w:eastAsia="zh-CN"/>
              </w:rPr>
              <w:t>按公文、论文或自定义样式自动排版</w:t>
            </w:r>
          </w:p>
        </w:tc>
        <w:tc>
          <w:tcPr>
            <w:tcW w:w="2880" w:type="dxa"/>
            <w:tcBorders>
              <w:top w:val="single" w:sz="4" w:space="0" w:color="E5E7EB"/>
              <w:left w:val="single" w:sz="4" w:space="0" w:color="E5E7EB"/>
              <w:bottom w:val="single" w:sz="4" w:space="0" w:color="E5E7EB"/>
              <w:right w:val="single" w:sz="4" w:space="0" w:color="E5E7EB"/>
            </w:tcBorders>
          </w:tcPr>
          <w:p w14:paraId="34589DB1" w14:textId="77777777" w:rsidR="005108D4" w:rsidRDefault="00000000" w:rsidP="004F53C3">
            <w:pPr>
              <w:spacing w:line="240" w:lineRule="auto"/>
              <w:rPr>
                <w:rFonts w:hint="eastAsia"/>
                <w:lang w:eastAsia="zh-CN"/>
              </w:rPr>
            </w:pPr>
            <w:r>
              <w:rPr>
                <w:sz w:val="24"/>
                <w:lang w:eastAsia="zh-CN"/>
              </w:rPr>
              <w:t xml:space="preserve">🔤 </w:t>
            </w:r>
            <w:r>
              <w:rPr>
                <w:b/>
                <w:color w:val="1D1D1F"/>
                <w:lang w:eastAsia="zh-CN"/>
              </w:rPr>
              <w:t>设置文字格式</w:t>
            </w:r>
          </w:p>
          <w:p w14:paraId="46A66AF0" w14:textId="77777777" w:rsidR="005108D4" w:rsidRDefault="00000000" w:rsidP="004F53C3">
            <w:pPr>
              <w:spacing w:before="40" w:after="80" w:line="240" w:lineRule="auto"/>
              <w:rPr>
                <w:rFonts w:hint="eastAsia"/>
                <w:lang w:eastAsia="zh-CN"/>
              </w:rPr>
            </w:pPr>
            <w:r>
              <w:rPr>
                <w:color w:val="6B7280"/>
                <w:sz w:val="17"/>
                <w:lang w:eastAsia="zh-CN"/>
              </w:rPr>
              <w:t>修改字体、字号、颜色、加粗、斜体、对齐等</w:t>
            </w:r>
          </w:p>
        </w:tc>
        <w:tc>
          <w:tcPr>
            <w:tcW w:w="2880" w:type="dxa"/>
            <w:tcBorders>
              <w:top w:val="single" w:sz="4" w:space="0" w:color="E5E7EB"/>
              <w:left w:val="single" w:sz="4" w:space="0" w:color="E5E7EB"/>
              <w:bottom w:val="single" w:sz="4" w:space="0" w:color="E5E7EB"/>
              <w:right w:val="single" w:sz="4" w:space="0" w:color="E5E7EB"/>
            </w:tcBorders>
          </w:tcPr>
          <w:p w14:paraId="796158A5" w14:textId="77777777" w:rsidR="005108D4" w:rsidRDefault="00000000" w:rsidP="004F53C3">
            <w:pPr>
              <w:spacing w:line="240" w:lineRule="auto"/>
              <w:rPr>
                <w:rFonts w:hint="eastAsia"/>
                <w:lang w:eastAsia="zh-CN"/>
              </w:rPr>
            </w:pPr>
            <w:r>
              <w:rPr>
                <w:sz w:val="24"/>
                <w:lang w:eastAsia="zh-CN"/>
              </w:rPr>
              <w:t xml:space="preserve">🖼️ </w:t>
            </w:r>
            <w:r>
              <w:rPr>
                <w:b/>
                <w:color w:val="1D1D1F"/>
                <w:lang w:eastAsia="zh-CN"/>
              </w:rPr>
              <w:t>批量调整图片</w:t>
            </w:r>
          </w:p>
          <w:p w14:paraId="26929B84" w14:textId="77777777" w:rsidR="005108D4" w:rsidRDefault="00000000" w:rsidP="004F53C3">
            <w:pPr>
              <w:spacing w:before="40" w:after="80" w:line="240" w:lineRule="auto"/>
              <w:rPr>
                <w:rFonts w:hint="eastAsia"/>
                <w:lang w:eastAsia="zh-CN"/>
              </w:rPr>
            </w:pPr>
            <w:r>
              <w:rPr>
                <w:color w:val="6B7280"/>
                <w:sz w:val="17"/>
                <w:lang w:eastAsia="zh-CN"/>
              </w:rPr>
              <w:t>统一设置文档中所有图片的尺寸</w:t>
            </w:r>
          </w:p>
        </w:tc>
      </w:tr>
      <w:tr w:rsidR="005108D4" w14:paraId="7492730A" w14:textId="77777777">
        <w:trPr>
          <w:jc w:val="center"/>
        </w:trPr>
        <w:tc>
          <w:tcPr>
            <w:tcW w:w="2880" w:type="dxa"/>
            <w:tcBorders>
              <w:top w:val="single" w:sz="4" w:space="0" w:color="E5E7EB"/>
              <w:left w:val="single" w:sz="4" w:space="0" w:color="E5E7EB"/>
              <w:bottom w:val="single" w:sz="4" w:space="0" w:color="E5E7EB"/>
              <w:right w:val="single" w:sz="4" w:space="0" w:color="E5E7EB"/>
            </w:tcBorders>
          </w:tcPr>
          <w:p w14:paraId="7814B1D0" w14:textId="77777777" w:rsidR="005108D4" w:rsidRDefault="00000000" w:rsidP="004F53C3">
            <w:pPr>
              <w:spacing w:line="240" w:lineRule="auto"/>
              <w:rPr>
                <w:rFonts w:hint="eastAsia"/>
                <w:lang w:eastAsia="zh-CN"/>
              </w:rPr>
            </w:pPr>
            <w:r>
              <w:rPr>
                <w:sz w:val="24"/>
                <w:lang w:eastAsia="zh-CN"/>
              </w:rPr>
              <w:t xml:space="preserve">🎨 </w:t>
            </w:r>
            <w:r>
              <w:rPr>
                <w:b/>
                <w:color w:val="1D1D1F"/>
                <w:lang w:eastAsia="zh-CN"/>
              </w:rPr>
              <w:t>背景颜色</w:t>
            </w:r>
          </w:p>
          <w:p w14:paraId="4CF66AFA" w14:textId="77777777" w:rsidR="005108D4" w:rsidRDefault="00000000" w:rsidP="004F53C3">
            <w:pPr>
              <w:spacing w:before="40" w:after="80" w:line="240" w:lineRule="auto"/>
              <w:rPr>
                <w:rFonts w:hint="eastAsia"/>
                <w:lang w:eastAsia="zh-CN"/>
              </w:rPr>
            </w:pPr>
            <w:r>
              <w:rPr>
                <w:color w:val="6B7280"/>
                <w:sz w:val="17"/>
                <w:lang w:eastAsia="zh-CN"/>
              </w:rPr>
              <w:t>设置文档页面背景色</w:t>
            </w:r>
          </w:p>
        </w:tc>
        <w:tc>
          <w:tcPr>
            <w:tcW w:w="2880" w:type="dxa"/>
            <w:tcBorders>
              <w:top w:val="single" w:sz="4" w:space="0" w:color="E5E7EB"/>
              <w:left w:val="single" w:sz="4" w:space="0" w:color="E5E7EB"/>
              <w:bottom w:val="single" w:sz="4" w:space="0" w:color="E5E7EB"/>
              <w:right w:val="single" w:sz="4" w:space="0" w:color="E5E7EB"/>
            </w:tcBorders>
          </w:tcPr>
          <w:p w14:paraId="2472E0BF" w14:textId="77777777" w:rsidR="005108D4" w:rsidRDefault="00000000" w:rsidP="004F53C3">
            <w:pPr>
              <w:spacing w:line="240" w:lineRule="auto"/>
              <w:rPr>
                <w:rFonts w:hint="eastAsia"/>
                <w:lang w:eastAsia="zh-CN"/>
              </w:rPr>
            </w:pPr>
            <w:r>
              <w:rPr>
                <w:sz w:val="24"/>
                <w:lang w:eastAsia="zh-CN"/>
              </w:rPr>
              <w:t xml:space="preserve">➖ </w:t>
            </w:r>
            <w:r>
              <w:rPr>
                <w:b/>
                <w:color w:val="1D1D1F"/>
                <w:lang w:eastAsia="zh-CN"/>
              </w:rPr>
              <w:t>删除页眉横线</w:t>
            </w:r>
          </w:p>
          <w:p w14:paraId="6624D6C0" w14:textId="77777777" w:rsidR="005108D4" w:rsidRDefault="00000000" w:rsidP="004F53C3">
            <w:pPr>
              <w:spacing w:before="40" w:after="80" w:line="240" w:lineRule="auto"/>
              <w:rPr>
                <w:rFonts w:hint="eastAsia"/>
                <w:lang w:eastAsia="zh-CN"/>
              </w:rPr>
            </w:pPr>
            <w:r>
              <w:rPr>
                <w:color w:val="6B7280"/>
                <w:sz w:val="17"/>
                <w:lang w:eastAsia="zh-CN"/>
              </w:rPr>
              <w:t>一键去除页眉底的边框线</w:t>
            </w:r>
          </w:p>
        </w:tc>
        <w:tc>
          <w:tcPr>
            <w:tcW w:w="2880" w:type="dxa"/>
            <w:tcBorders>
              <w:top w:val="single" w:sz="4" w:space="0" w:color="E5E7EB"/>
              <w:left w:val="single" w:sz="4" w:space="0" w:color="E5E7EB"/>
              <w:bottom w:val="single" w:sz="4" w:space="0" w:color="E5E7EB"/>
              <w:right w:val="single" w:sz="4" w:space="0" w:color="E5E7EB"/>
            </w:tcBorders>
          </w:tcPr>
          <w:p w14:paraId="2E4F7C03" w14:textId="77777777" w:rsidR="005108D4" w:rsidRDefault="00000000" w:rsidP="004F53C3">
            <w:pPr>
              <w:spacing w:line="240" w:lineRule="auto"/>
              <w:rPr>
                <w:rFonts w:hint="eastAsia"/>
                <w:lang w:eastAsia="zh-CN"/>
              </w:rPr>
            </w:pPr>
            <w:r>
              <w:rPr>
                <w:sz w:val="24"/>
                <w:lang w:eastAsia="zh-CN"/>
              </w:rPr>
              <w:t xml:space="preserve">🔎 </w:t>
            </w:r>
            <w:r>
              <w:rPr>
                <w:b/>
                <w:color w:val="1D1D1F"/>
                <w:lang w:eastAsia="zh-CN"/>
              </w:rPr>
              <w:t>语法检查</w:t>
            </w:r>
          </w:p>
          <w:p w14:paraId="3A554706" w14:textId="77777777" w:rsidR="005108D4" w:rsidRDefault="00000000" w:rsidP="004F53C3">
            <w:pPr>
              <w:spacing w:before="40" w:after="80" w:line="240" w:lineRule="auto"/>
              <w:rPr>
                <w:rFonts w:hint="eastAsia"/>
                <w:lang w:eastAsia="zh-CN"/>
              </w:rPr>
            </w:pPr>
            <w:r>
              <w:rPr>
                <w:color w:val="6B7280"/>
                <w:sz w:val="17"/>
                <w:lang w:eastAsia="zh-CN"/>
              </w:rPr>
              <w:t>开启/关闭拼写和语法检查</w:t>
            </w:r>
          </w:p>
        </w:tc>
      </w:tr>
    </w:tbl>
    <w:p w14:paraId="315439E0" w14:textId="77777777" w:rsidR="005108D4" w:rsidRDefault="00000000" w:rsidP="004F53C3">
      <w:pPr>
        <w:spacing w:before="240" w:after="80" w:line="240" w:lineRule="auto"/>
        <w:rPr>
          <w:rFonts w:hint="eastAsia"/>
        </w:rPr>
      </w:pPr>
      <w:r>
        <w:rPr>
          <w:b/>
          <w:color w:val="374151"/>
          <w:sz w:val="26"/>
        </w:rPr>
        <w:t>智能生成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80"/>
        <w:gridCol w:w="2880"/>
        <w:gridCol w:w="2880"/>
      </w:tblGrid>
      <w:tr w:rsidR="005108D4" w14:paraId="5547AB92" w14:textId="77777777">
        <w:trPr>
          <w:jc w:val="center"/>
        </w:trPr>
        <w:tc>
          <w:tcPr>
            <w:tcW w:w="2880" w:type="dxa"/>
            <w:tcBorders>
              <w:top w:val="single" w:sz="4" w:space="0" w:color="E5E7EB"/>
              <w:left w:val="single" w:sz="4" w:space="0" w:color="E5E7EB"/>
              <w:bottom w:val="single" w:sz="4" w:space="0" w:color="E5E7EB"/>
              <w:right w:val="single" w:sz="4" w:space="0" w:color="E5E7EB"/>
            </w:tcBorders>
          </w:tcPr>
          <w:p w14:paraId="073D07F1" w14:textId="77777777" w:rsidR="005108D4" w:rsidRDefault="00000000" w:rsidP="004F53C3">
            <w:pPr>
              <w:spacing w:line="240" w:lineRule="auto"/>
              <w:rPr>
                <w:rFonts w:hint="eastAsia"/>
                <w:lang w:eastAsia="zh-CN"/>
              </w:rPr>
            </w:pPr>
            <w:r>
              <w:rPr>
                <w:sz w:val="24"/>
                <w:lang w:eastAsia="zh-CN"/>
              </w:rPr>
              <w:t xml:space="preserve">🧠 </w:t>
            </w:r>
            <w:r>
              <w:rPr>
                <w:b/>
                <w:color w:val="1D1D1F"/>
                <w:lang w:eastAsia="zh-CN"/>
              </w:rPr>
              <w:t>思维导图</w:t>
            </w:r>
          </w:p>
          <w:p w14:paraId="4B66598E" w14:textId="77777777" w:rsidR="005108D4" w:rsidRDefault="00000000" w:rsidP="004F53C3">
            <w:pPr>
              <w:spacing w:before="40" w:after="80" w:line="240" w:lineRule="auto"/>
              <w:rPr>
                <w:rFonts w:hint="eastAsia"/>
                <w:lang w:eastAsia="zh-CN"/>
              </w:rPr>
            </w:pPr>
            <w:r>
              <w:rPr>
                <w:color w:val="6B7280"/>
                <w:sz w:val="17"/>
                <w:lang w:eastAsia="zh-CN"/>
              </w:rPr>
              <w:lastRenderedPageBreak/>
              <w:t>根据主题生成脑图，梳理知识框架</w:t>
            </w:r>
          </w:p>
        </w:tc>
        <w:tc>
          <w:tcPr>
            <w:tcW w:w="2880" w:type="dxa"/>
            <w:tcBorders>
              <w:top w:val="single" w:sz="4" w:space="0" w:color="E5E7EB"/>
              <w:left w:val="single" w:sz="4" w:space="0" w:color="E5E7EB"/>
              <w:bottom w:val="single" w:sz="4" w:space="0" w:color="E5E7EB"/>
              <w:right w:val="single" w:sz="4" w:space="0" w:color="E5E7EB"/>
            </w:tcBorders>
          </w:tcPr>
          <w:p w14:paraId="30866E7C" w14:textId="77777777" w:rsidR="005108D4" w:rsidRDefault="00000000" w:rsidP="004F53C3">
            <w:pPr>
              <w:spacing w:line="240" w:lineRule="auto"/>
              <w:rPr>
                <w:rFonts w:hint="eastAsia"/>
                <w:lang w:eastAsia="zh-CN"/>
              </w:rPr>
            </w:pPr>
            <w:r>
              <w:rPr>
                <w:sz w:val="24"/>
                <w:lang w:eastAsia="zh-CN"/>
              </w:rPr>
              <w:lastRenderedPageBreak/>
              <w:t xml:space="preserve">🔗 </w:t>
            </w:r>
            <w:r>
              <w:rPr>
                <w:b/>
                <w:color w:val="1D1D1F"/>
                <w:lang w:eastAsia="zh-CN"/>
              </w:rPr>
              <w:t>知识图谱</w:t>
            </w:r>
          </w:p>
          <w:p w14:paraId="304952FB" w14:textId="77777777" w:rsidR="005108D4" w:rsidRDefault="00000000" w:rsidP="004F53C3">
            <w:pPr>
              <w:spacing w:before="40" w:after="80" w:line="240" w:lineRule="auto"/>
              <w:rPr>
                <w:rFonts w:hint="eastAsia"/>
                <w:lang w:eastAsia="zh-CN"/>
              </w:rPr>
            </w:pPr>
            <w:r>
              <w:rPr>
                <w:color w:val="6B7280"/>
                <w:sz w:val="17"/>
                <w:lang w:eastAsia="zh-CN"/>
              </w:rPr>
              <w:lastRenderedPageBreak/>
              <w:t>展示概念之间的关系图谱</w:t>
            </w:r>
          </w:p>
        </w:tc>
        <w:tc>
          <w:tcPr>
            <w:tcW w:w="2880" w:type="dxa"/>
            <w:tcBorders>
              <w:top w:val="single" w:sz="4" w:space="0" w:color="E5E7EB"/>
              <w:left w:val="single" w:sz="4" w:space="0" w:color="E5E7EB"/>
              <w:bottom w:val="single" w:sz="4" w:space="0" w:color="E5E7EB"/>
              <w:right w:val="single" w:sz="4" w:space="0" w:color="E5E7EB"/>
            </w:tcBorders>
          </w:tcPr>
          <w:p w14:paraId="0801290D" w14:textId="77777777" w:rsidR="005108D4" w:rsidRDefault="00000000" w:rsidP="004F53C3">
            <w:pPr>
              <w:spacing w:line="240" w:lineRule="auto"/>
              <w:rPr>
                <w:rFonts w:hint="eastAsia"/>
                <w:lang w:eastAsia="zh-CN"/>
              </w:rPr>
            </w:pPr>
            <w:r>
              <w:rPr>
                <w:sz w:val="24"/>
                <w:lang w:eastAsia="zh-CN"/>
              </w:rPr>
              <w:lastRenderedPageBreak/>
              <w:t xml:space="preserve">📊 </w:t>
            </w:r>
            <w:r>
              <w:rPr>
                <w:b/>
                <w:color w:val="1D1D1F"/>
                <w:lang w:eastAsia="zh-CN"/>
              </w:rPr>
              <w:t>数据分析图表</w:t>
            </w:r>
          </w:p>
          <w:p w14:paraId="2F907E3D" w14:textId="77777777" w:rsidR="005108D4" w:rsidRDefault="00000000" w:rsidP="004F53C3">
            <w:pPr>
              <w:spacing w:before="40" w:after="80" w:line="240" w:lineRule="auto"/>
              <w:rPr>
                <w:rFonts w:hint="eastAsia"/>
                <w:lang w:eastAsia="zh-CN"/>
              </w:rPr>
            </w:pPr>
            <w:r>
              <w:rPr>
                <w:color w:val="6B7280"/>
                <w:sz w:val="17"/>
                <w:lang w:eastAsia="zh-CN"/>
              </w:rPr>
              <w:lastRenderedPageBreak/>
              <w:t>对数据进行分析并生成可视化图表</w:t>
            </w:r>
          </w:p>
        </w:tc>
      </w:tr>
      <w:tr w:rsidR="005108D4" w14:paraId="68590C79" w14:textId="77777777">
        <w:trPr>
          <w:jc w:val="center"/>
        </w:trPr>
        <w:tc>
          <w:tcPr>
            <w:tcW w:w="2880" w:type="dxa"/>
            <w:tcBorders>
              <w:top w:val="single" w:sz="4" w:space="0" w:color="E5E7EB"/>
              <w:left w:val="single" w:sz="4" w:space="0" w:color="E5E7EB"/>
              <w:bottom w:val="single" w:sz="4" w:space="0" w:color="E5E7EB"/>
              <w:right w:val="single" w:sz="4" w:space="0" w:color="E5E7EB"/>
            </w:tcBorders>
          </w:tcPr>
          <w:p w14:paraId="398DEFD5" w14:textId="77777777" w:rsidR="005108D4" w:rsidRDefault="00000000" w:rsidP="004F53C3">
            <w:pPr>
              <w:spacing w:line="240" w:lineRule="auto"/>
              <w:rPr>
                <w:rFonts w:hint="eastAsia"/>
                <w:lang w:eastAsia="zh-CN"/>
              </w:rPr>
            </w:pPr>
            <w:r>
              <w:rPr>
                <w:sz w:val="24"/>
                <w:lang w:eastAsia="zh-CN"/>
              </w:rPr>
              <w:lastRenderedPageBreak/>
              <w:t xml:space="preserve">🎨 </w:t>
            </w:r>
            <w:r>
              <w:rPr>
                <w:b/>
                <w:color w:val="1D1D1F"/>
                <w:lang w:eastAsia="zh-CN"/>
              </w:rPr>
              <w:t>AI 绘图</w:t>
            </w:r>
          </w:p>
          <w:p w14:paraId="15369885" w14:textId="77777777" w:rsidR="005108D4" w:rsidRDefault="00000000" w:rsidP="004F53C3">
            <w:pPr>
              <w:spacing w:before="40" w:after="80" w:line="240" w:lineRule="auto"/>
              <w:rPr>
                <w:rFonts w:hint="eastAsia"/>
                <w:lang w:eastAsia="zh-CN"/>
              </w:rPr>
            </w:pPr>
            <w:r>
              <w:rPr>
                <w:color w:val="6B7280"/>
                <w:sz w:val="17"/>
                <w:lang w:eastAsia="zh-CN"/>
              </w:rPr>
              <w:t>根据文字描述生成图片</w:t>
            </w:r>
          </w:p>
        </w:tc>
        <w:tc>
          <w:tcPr>
            <w:tcW w:w="2880" w:type="dxa"/>
            <w:tcBorders>
              <w:top w:val="single" w:sz="4" w:space="0" w:color="E5E7EB"/>
              <w:left w:val="single" w:sz="4" w:space="0" w:color="E5E7EB"/>
              <w:bottom w:val="single" w:sz="4" w:space="0" w:color="E5E7EB"/>
              <w:right w:val="single" w:sz="4" w:space="0" w:color="E5E7EB"/>
            </w:tcBorders>
          </w:tcPr>
          <w:p w14:paraId="6A85ED7F" w14:textId="77777777" w:rsidR="005108D4" w:rsidRDefault="00000000" w:rsidP="004F53C3">
            <w:pPr>
              <w:spacing w:line="240" w:lineRule="auto"/>
              <w:rPr>
                <w:rFonts w:hint="eastAsia"/>
                <w:lang w:eastAsia="zh-CN"/>
              </w:rPr>
            </w:pPr>
            <w:r>
              <w:rPr>
                <w:sz w:val="24"/>
                <w:lang w:eastAsia="zh-CN"/>
              </w:rPr>
              <w:t xml:space="preserve">📍 </w:t>
            </w:r>
            <w:r>
              <w:rPr>
                <w:b/>
                <w:color w:val="1D1D1F"/>
                <w:lang w:eastAsia="zh-CN"/>
              </w:rPr>
              <w:t>地图标记</w:t>
            </w:r>
          </w:p>
          <w:p w14:paraId="2EF51068" w14:textId="77777777" w:rsidR="005108D4" w:rsidRDefault="00000000" w:rsidP="004F53C3">
            <w:pPr>
              <w:spacing w:before="40" w:after="80" w:line="240" w:lineRule="auto"/>
              <w:rPr>
                <w:rFonts w:hint="eastAsia"/>
                <w:lang w:eastAsia="zh-CN"/>
              </w:rPr>
            </w:pPr>
            <w:r>
              <w:rPr>
                <w:color w:val="6B7280"/>
                <w:sz w:val="17"/>
                <w:lang w:eastAsia="zh-CN"/>
              </w:rPr>
              <w:t>标注地址位置，可视化展示</w:t>
            </w:r>
          </w:p>
        </w:tc>
        <w:tc>
          <w:tcPr>
            <w:tcW w:w="2880" w:type="dxa"/>
            <w:tcBorders>
              <w:top w:val="single" w:sz="4" w:space="0" w:color="E5E7EB"/>
              <w:left w:val="single" w:sz="4" w:space="0" w:color="E5E7EB"/>
              <w:bottom w:val="single" w:sz="4" w:space="0" w:color="E5E7EB"/>
              <w:right w:val="single" w:sz="4" w:space="0" w:color="E5E7EB"/>
            </w:tcBorders>
          </w:tcPr>
          <w:p w14:paraId="0A833582" w14:textId="77777777" w:rsidR="005108D4" w:rsidRDefault="00000000" w:rsidP="004F53C3">
            <w:pPr>
              <w:spacing w:line="240" w:lineRule="auto"/>
              <w:rPr>
                <w:rFonts w:hint="eastAsia"/>
                <w:lang w:eastAsia="zh-CN"/>
              </w:rPr>
            </w:pPr>
            <w:r>
              <w:rPr>
                <w:sz w:val="24"/>
                <w:lang w:eastAsia="zh-CN"/>
              </w:rPr>
              <w:t xml:space="preserve">📋 </w:t>
            </w:r>
            <w:r>
              <w:rPr>
                <w:b/>
                <w:color w:val="1D1D1F"/>
                <w:lang w:eastAsia="zh-CN"/>
              </w:rPr>
              <w:t>创建表格</w:t>
            </w:r>
          </w:p>
          <w:p w14:paraId="66A879E4" w14:textId="77777777" w:rsidR="005108D4" w:rsidRDefault="00000000" w:rsidP="004F53C3">
            <w:pPr>
              <w:spacing w:before="40" w:after="80" w:line="240" w:lineRule="auto"/>
              <w:rPr>
                <w:rFonts w:hint="eastAsia"/>
                <w:lang w:eastAsia="zh-CN"/>
              </w:rPr>
            </w:pPr>
            <w:r>
              <w:rPr>
                <w:color w:val="6B7280"/>
                <w:sz w:val="17"/>
                <w:lang w:eastAsia="zh-CN"/>
              </w:rPr>
              <w:t>生成对比表、数据统计表等结构化表格</w:t>
            </w:r>
          </w:p>
        </w:tc>
      </w:tr>
    </w:tbl>
    <w:p w14:paraId="3B406655" w14:textId="77777777" w:rsidR="005108D4" w:rsidRDefault="00000000" w:rsidP="004F53C3">
      <w:pPr>
        <w:pBdr>
          <w:left w:val="single" w:sz="18" w:space="8" w:color="10B981"/>
        </w:pBdr>
        <w:shd w:val="clear" w:color="auto" w:fill="ECFDF5"/>
        <w:spacing w:before="120" w:line="240" w:lineRule="auto"/>
        <w:rPr>
          <w:rFonts w:hint="eastAsia"/>
          <w:lang w:eastAsia="zh-CN"/>
        </w:rPr>
      </w:pPr>
      <w:r>
        <w:rPr>
          <w:lang w:eastAsia="zh-CN"/>
        </w:rPr>
        <w:t xml:space="preserve">💡 </w:t>
      </w:r>
      <w:r>
        <w:rPr>
          <w:sz w:val="18"/>
          <w:lang w:eastAsia="zh-CN"/>
        </w:rPr>
        <w:br/>
        <w:t xml:space="preserve">          可以这样跟智能体交流：</w:t>
      </w:r>
      <w:r>
        <w:rPr>
          <w:lang w:eastAsia="zh-CN"/>
        </w:rPr>
        <w:br/>
      </w:r>
      <w:r>
        <w:rPr>
          <w:sz w:val="18"/>
          <w:lang w:eastAsia="zh-CN"/>
        </w:rPr>
        <w:br/>
        <w:t xml:space="preserve">          「帮我把这篇文章按公文格式一键排版」</w:t>
      </w:r>
      <w:r>
        <w:rPr>
          <w:lang w:eastAsia="zh-CN"/>
        </w:rPr>
        <w:br/>
      </w:r>
      <w:r>
        <w:rPr>
          <w:sz w:val="18"/>
          <w:lang w:eastAsia="zh-CN"/>
        </w:rPr>
        <w:br/>
        <w:t xml:space="preserve">          「把选中的段落润色改写，让语句更专业」</w:t>
      </w:r>
      <w:r>
        <w:rPr>
          <w:lang w:eastAsia="zh-CN"/>
        </w:rPr>
        <w:br/>
      </w:r>
      <w:r>
        <w:rPr>
          <w:sz w:val="18"/>
          <w:lang w:eastAsia="zh-CN"/>
        </w:rPr>
        <w:br/>
        <w:t xml:space="preserve">          「总结这篇文章的核心观点，生成摘要」</w:t>
      </w:r>
      <w:r>
        <w:rPr>
          <w:lang w:eastAsia="zh-CN"/>
        </w:rPr>
        <w:br/>
      </w:r>
      <w:r>
        <w:rPr>
          <w:sz w:val="18"/>
          <w:lang w:eastAsia="zh-CN"/>
        </w:rPr>
        <w:br/>
        <w:t xml:space="preserve">          「根据这个主题生成一张思维导图」</w:t>
      </w:r>
      <w:r>
        <w:rPr>
          <w:lang w:eastAsia="zh-CN"/>
        </w:rPr>
        <w:br/>
      </w:r>
      <w:r>
        <w:rPr>
          <w:sz w:val="18"/>
          <w:lang w:eastAsia="zh-CN"/>
        </w:rPr>
        <w:br/>
        <w:t xml:space="preserve">          「把全文的英文标点转换成中文标点」</w:t>
      </w:r>
      <w:r>
        <w:rPr>
          <w:lang w:eastAsia="zh-CN"/>
        </w:rPr>
        <w:br/>
      </w:r>
      <w:r>
        <w:rPr>
          <w:sz w:val="18"/>
          <w:lang w:eastAsia="zh-CN"/>
        </w:rPr>
        <w:br/>
        <w:t xml:space="preserve">          「帮我生成一张关于人工智能的配图」</w:t>
      </w:r>
      <w:r>
        <w:rPr>
          <w:sz w:val="18"/>
          <w:lang w:eastAsia="zh-CN"/>
        </w:rPr>
        <w:br/>
        <w:t xml:space="preserve">        </w:t>
      </w:r>
    </w:p>
    <w:p w14:paraId="30A2A5B1" w14:textId="77777777" w:rsidR="005108D4" w:rsidRDefault="00000000" w:rsidP="004F53C3">
      <w:pPr>
        <w:pBdr>
          <w:bottom w:val="single" w:sz="4" w:space="4" w:color="E5E7EB"/>
        </w:pBdr>
        <w:spacing w:before="320" w:after="80" w:line="240" w:lineRule="auto"/>
        <w:rPr>
          <w:rFonts w:hint="eastAsia"/>
          <w:lang w:eastAsia="zh-CN"/>
        </w:rPr>
      </w:pPr>
      <w:r>
        <w:rPr>
          <w:sz w:val="32"/>
          <w:lang w:eastAsia="zh-CN"/>
        </w:rPr>
        <w:t xml:space="preserve">📑 </w:t>
      </w:r>
      <w:r>
        <w:rPr>
          <w:b/>
          <w:color w:val="1D1D1F"/>
          <w:sz w:val="32"/>
          <w:lang w:eastAsia="zh-CN"/>
        </w:rPr>
        <w:t>生成提纲</w:t>
      </w:r>
    </w:p>
    <w:p w14:paraId="6ABB56D5" w14:textId="77777777" w:rsidR="005108D4" w:rsidRDefault="00000000" w:rsidP="004F53C3">
      <w:pPr>
        <w:spacing w:before="40" w:line="240" w:lineRule="auto"/>
        <w:rPr>
          <w:rFonts w:hint="eastAsia"/>
          <w:lang w:eastAsia="zh-CN"/>
        </w:rPr>
      </w:pPr>
      <w:r>
        <w:rPr>
          <w:lang w:eastAsia="zh-CN"/>
        </w:rPr>
        <w:t>选中关键词或关键短语，点击【生成提纲】，可根据需求选择精确、平衡、创新方案。</w:t>
      </w:r>
    </w:p>
    <w:p w14:paraId="2FFF19EC" w14:textId="77777777" w:rsidR="005108D4" w:rsidRDefault="00000000" w:rsidP="004F53C3">
      <w:pPr>
        <w:spacing w:before="80" w:after="80" w:line="240" w:lineRule="auto"/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7873571F" wp14:editId="6ED078A4">
            <wp:extent cx="6113879" cy="3540557"/>
            <wp:effectExtent l="0" t="0" r="1270" b="317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生成提纲.gif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31885" cy="3550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9245D4" w14:textId="77777777" w:rsidR="005108D4" w:rsidRDefault="00000000" w:rsidP="004F53C3">
      <w:pPr>
        <w:pBdr>
          <w:bottom w:val="single" w:sz="4" w:space="4" w:color="E5E7EB"/>
        </w:pBdr>
        <w:spacing w:before="320" w:after="80" w:line="240" w:lineRule="auto"/>
        <w:rPr>
          <w:rFonts w:hint="eastAsia"/>
          <w:lang w:eastAsia="zh-CN"/>
        </w:rPr>
      </w:pPr>
      <w:r>
        <w:rPr>
          <w:sz w:val="32"/>
          <w:lang w:eastAsia="zh-CN"/>
        </w:rPr>
        <w:lastRenderedPageBreak/>
        <w:t xml:space="preserve">📝 </w:t>
      </w:r>
      <w:r>
        <w:rPr>
          <w:b/>
          <w:color w:val="1D1D1F"/>
          <w:sz w:val="32"/>
          <w:lang w:eastAsia="zh-CN"/>
        </w:rPr>
        <w:t>生成文章</w:t>
      </w:r>
    </w:p>
    <w:p w14:paraId="4E8DC0B7" w14:textId="77777777" w:rsidR="005108D4" w:rsidRDefault="00000000" w:rsidP="004F53C3">
      <w:pPr>
        <w:spacing w:before="40" w:line="240" w:lineRule="auto"/>
        <w:rPr>
          <w:rFonts w:hint="eastAsia"/>
          <w:lang w:eastAsia="zh-CN"/>
        </w:rPr>
      </w:pPr>
      <w:r>
        <w:rPr>
          <w:lang w:eastAsia="zh-CN"/>
        </w:rPr>
        <w:t>选中提纲或短语，点击【生成文章】，同样支持精确、平衡、创新三种方案。</w:t>
      </w:r>
    </w:p>
    <w:p w14:paraId="2F26F922" w14:textId="77777777" w:rsidR="005108D4" w:rsidRDefault="00000000" w:rsidP="004F53C3">
      <w:pPr>
        <w:spacing w:before="80" w:after="80" w:line="240" w:lineRule="auto"/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31E40626" wp14:editId="05146CAC">
            <wp:extent cx="5990089" cy="347472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生成文章.gif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000249" cy="34806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30603A" w14:textId="77777777" w:rsidR="005108D4" w:rsidRDefault="00000000" w:rsidP="004F53C3">
      <w:pPr>
        <w:pBdr>
          <w:bottom w:val="single" w:sz="4" w:space="4" w:color="E5E7EB"/>
        </w:pBdr>
        <w:spacing w:before="320" w:after="80" w:line="240" w:lineRule="auto"/>
        <w:rPr>
          <w:rFonts w:hint="eastAsia"/>
          <w:lang w:eastAsia="zh-CN"/>
        </w:rPr>
      </w:pPr>
      <w:r>
        <w:rPr>
          <w:sz w:val="32"/>
          <w:lang w:eastAsia="zh-CN"/>
        </w:rPr>
        <w:t xml:space="preserve">✨ </w:t>
      </w:r>
      <w:r>
        <w:rPr>
          <w:b/>
          <w:color w:val="1D1D1F"/>
          <w:sz w:val="32"/>
          <w:lang w:eastAsia="zh-CN"/>
        </w:rPr>
        <w:t>疏通润色</w:t>
      </w:r>
    </w:p>
    <w:p w14:paraId="2BE84080" w14:textId="77777777" w:rsidR="005108D4" w:rsidRDefault="00000000" w:rsidP="004F53C3">
      <w:pPr>
        <w:spacing w:before="40" w:line="240" w:lineRule="auto"/>
        <w:rPr>
          <w:rFonts w:hint="eastAsia"/>
          <w:lang w:eastAsia="zh-CN"/>
        </w:rPr>
      </w:pPr>
      <w:r>
        <w:rPr>
          <w:lang w:eastAsia="zh-CN"/>
        </w:rPr>
        <w:t>选择需要润色的段落，点击【疏通润色】，优化结果以批注形式呈现，方便与原文对比。满意后可直接复制替换回文档。</w:t>
      </w:r>
    </w:p>
    <w:p w14:paraId="07FF4785" w14:textId="77777777" w:rsidR="005108D4" w:rsidRDefault="00000000" w:rsidP="004F53C3">
      <w:pPr>
        <w:spacing w:before="80" w:after="80" w:line="240" w:lineRule="auto"/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2DB05AFF" wp14:editId="02E0E84C">
            <wp:extent cx="5334333" cy="309433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疏通润色.gif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344834" cy="3100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6764B3" w14:textId="77777777" w:rsidR="005108D4" w:rsidRDefault="00000000" w:rsidP="004F53C3">
      <w:pPr>
        <w:pBdr>
          <w:bottom w:val="single" w:sz="4" w:space="4" w:color="E5E7EB"/>
        </w:pBdr>
        <w:spacing w:before="320" w:after="80" w:line="240" w:lineRule="auto"/>
        <w:rPr>
          <w:rFonts w:hint="eastAsia"/>
          <w:lang w:eastAsia="zh-CN"/>
        </w:rPr>
      </w:pPr>
      <w:r>
        <w:rPr>
          <w:sz w:val="32"/>
          <w:lang w:eastAsia="zh-CN"/>
        </w:rPr>
        <w:lastRenderedPageBreak/>
        <w:t xml:space="preserve">📋 </w:t>
      </w:r>
      <w:r>
        <w:rPr>
          <w:b/>
          <w:color w:val="1D1D1F"/>
          <w:sz w:val="32"/>
          <w:lang w:eastAsia="zh-CN"/>
        </w:rPr>
        <w:t>总结摘要</w:t>
      </w:r>
    </w:p>
    <w:p w14:paraId="048F0764" w14:textId="77777777" w:rsidR="005108D4" w:rsidRDefault="00000000" w:rsidP="004F53C3">
      <w:pPr>
        <w:spacing w:before="40" w:line="240" w:lineRule="auto"/>
        <w:rPr>
          <w:rFonts w:hint="eastAsia"/>
          <w:lang w:eastAsia="zh-CN"/>
        </w:rPr>
      </w:pPr>
      <w:r>
        <w:rPr>
          <w:lang w:eastAsia="zh-CN"/>
        </w:rPr>
        <w:t>对选中段落点击【总结摘要】，结果以批注形式呈现，方便与原文对比。</w:t>
      </w:r>
    </w:p>
    <w:p w14:paraId="7E1B2B11" w14:textId="77777777" w:rsidR="005108D4" w:rsidRDefault="00000000" w:rsidP="004F53C3">
      <w:pPr>
        <w:spacing w:before="80" w:after="80" w:line="240" w:lineRule="auto"/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4864DA75" wp14:editId="261AF296">
            <wp:extent cx="6010326" cy="3474720"/>
            <wp:effectExtent l="0" t="0" r="952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总结摘要.gif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020395" cy="34805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501DAA" w14:textId="77777777" w:rsidR="005108D4" w:rsidRDefault="00000000" w:rsidP="004F53C3">
      <w:pPr>
        <w:pBdr>
          <w:bottom w:val="single" w:sz="4" w:space="4" w:color="E5E7EB"/>
        </w:pBdr>
        <w:spacing w:before="320" w:after="80" w:line="240" w:lineRule="auto"/>
        <w:rPr>
          <w:rFonts w:hint="eastAsia"/>
          <w:lang w:eastAsia="zh-CN"/>
        </w:rPr>
      </w:pPr>
      <w:r>
        <w:rPr>
          <w:sz w:val="32"/>
          <w:lang w:eastAsia="zh-CN"/>
        </w:rPr>
        <w:t xml:space="preserve">🔄 </w:t>
      </w:r>
      <w:r>
        <w:rPr>
          <w:b/>
          <w:color w:val="1D1D1F"/>
          <w:sz w:val="32"/>
          <w:lang w:eastAsia="zh-CN"/>
        </w:rPr>
        <w:t>改写（扩写 / 缩写）</w:t>
      </w:r>
    </w:p>
    <w:p w14:paraId="638EF193" w14:textId="77777777" w:rsidR="005108D4" w:rsidRDefault="00000000" w:rsidP="004F53C3">
      <w:pPr>
        <w:pBdr>
          <w:left w:val="single" w:sz="18" w:space="8" w:color="1A73E8"/>
        </w:pBdr>
        <w:shd w:val="clear" w:color="auto" w:fill="F8FAFC"/>
        <w:spacing w:before="80" w:after="80" w:line="240" w:lineRule="auto"/>
        <w:rPr>
          <w:rFonts w:hint="eastAsia"/>
          <w:lang w:eastAsia="zh-CN"/>
        </w:rPr>
      </w:pPr>
      <w:r>
        <w:rPr>
          <w:b/>
          <w:lang w:eastAsia="zh-CN"/>
        </w:rPr>
        <w:t>扩写：</w:t>
      </w:r>
      <w:r>
        <w:rPr>
          <w:lang w:eastAsia="zh-CN"/>
        </w:rPr>
        <w:t>选中短语点击【扩写】，可在原文基础上丰富内容，重复执行可持续扩写。</w:t>
      </w:r>
      <w:r>
        <w:rPr>
          <w:b/>
          <w:lang w:eastAsia="zh-CN"/>
        </w:rPr>
        <w:t>缩写：</w:t>
      </w:r>
      <w:r>
        <w:rPr>
          <w:lang w:eastAsia="zh-CN"/>
        </w:rPr>
        <w:t>选中段落点击【缩写】，在不改变原意的情况下精简文字。</w:t>
      </w:r>
    </w:p>
    <w:p w14:paraId="7DD6871D" w14:textId="77777777" w:rsidR="005108D4" w:rsidRDefault="00000000" w:rsidP="004F53C3">
      <w:pPr>
        <w:spacing w:before="80" w:after="80" w:line="240" w:lineRule="auto"/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6BE1ADD8" wp14:editId="5FB98C81">
            <wp:extent cx="1089964" cy="1427853"/>
            <wp:effectExtent l="0" t="0" r="0" b="127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改写.p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101777" cy="1443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0A6743" w14:textId="77777777" w:rsidR="005108D4" w:rsidRDefault="00000000" w:rsidP="004F53C3">
      <w:pPr>
        <w:pBdr>
          <w:bottom w:val="single" w:sz="4" w:space="4" w:color="E5E7EB"/>
        </w:pBdr>
        <w:spacing w:before="320" w:after="80" w:line="240" w:lineRule="auto"/>
        <w:rPr>
          <w:rFonts w:hint="eastAsia"/>
          <w:lang w:eastAsia="zh-CN"/>
        </w:rPr>
      </w:pPr>
      <w:r>
        <w:rPr>
          <w:sz w:val="32"/>
          <w:lang w:eastAsia="zh-CN"/>
        </w:rPr>
        <w:t xml:space="preserve">🌐 </w:t>
      </w:r>
      <w:r>
        <w:rPr>
          <w:b/>
          <w:color w:val="1D1D1F"/>
          <w:sz w:val="32"/>
          <w:lang w:eastAsia="zh-CN"/>
        </w:rPr>
        <w:t>中英互译</w:t>
      </w:r>
    </w:p>
    <w:p w14:paraId="6C283567" w14:textId="77777777" w:rsidR="005108D4" w:rsidRDefault="00000000" w:rsidP="004F53C3">
      <w:pPr>
        <w:spacing w:before="40" w:line="240" w:lineRule="auto"/>
        <w:rPr>
          <w:rFonts w:hint="eastAsia"/>
          <w:lang w:eastAsia="zh-CN"/>
        </w:rPr>
      </w:pPr>
      <w:r>
        <w:rPr>
          <w:lang w:eastAsia="zh-CN"/>
        </w:rPr>
        <w:t>选中文本即可进行中英文互译，自动识别源语言。</w:t>
      </w:r>
    </w:p>
    <w:p w14:paraId="5D9595DF" w14:textId="77777777" w:rsidR="005108D4" w:rsidRDefault="00000000" w:rsidP="004F53C3">
      <w:pPr>
        <w:spacing w:before="80" w:after="80" w:line="240" w:lineRule="auto"/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160786B5" wp14:editId="74699235">
            <wp:extent cx="6025454" cy="348935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中英互译.gif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033614" cy="349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A363C1" w14:textId="77777777" w:rsidR="005108D4" w:rsidRDefault="00000000" w:rsidP="004F53C3">
      <w:pPr>
        <w:pBdr>
          <w:bottom w:val="single" w:sz="4" w:space="4" w:color="E5E7EB"/>
        </w:pBdr>
        <w:spacing w:before="320" w:after="80" w:line="240" w:lineRule="auto"/>
        <w:rPr>
          <w:rFonts w:hint="eastAsia"/>
          <w:lang w:eastAsia="zh-CN"/>
        </w:rPr>
      </w:pPr>
      <w:r>
        <w:rPr>
          <w:sz w:val="32"/>
          <w:lang w:eastAsia="zh-CN"/>
        </w:rPr>
        <w:t xml:space="preserve">⚡ </w:t>
      </w:r>
      <w:r>
        <w:rPr>
          <w:b/>
          <w:color w:val="1D1D1F"/>
          <w:sz w:val="32"/>
          <w:lang w:eastAsia="zh-CN"/>
        </w:rPr>
        <w:t>快捷指令</w:t>
      </w:r>
    </w:p>
    <w:p w14:paraId="6D36B17C" w14:textId="77777777" w:rsidR="005108D4" w:rsidRDefault="00000000" w:rsidP="004F53C3">
      <w:pPr>
        <w:spacing w:before="40" w:line="240" w:lineRule="auto"/>
        <w:rPr>
          <w:rFonts w:hint="eastAsia"/>
          <w:lang w:eastAsia="zh-CN"/>
        </w:rPr>
      </w:pPr>
      <w:r>
        <w:rPr>
          <w:lang w:eastAsia="zh-CN"/>
        </w:rPr>
        <w:t>点击【快捷指令】进入提示语配置界面，可灵活设置角色、风格、类型、语言及生成要求，定义完成后点击生成。</w:t>
      </w:r>
    </w:p>
    <w:p w14:paraId="6643E219" w14:textId="77777777" w:rsidR="005108D4" w:rsidRDefault="00000000" w:rsidP="004F53C3">
      <w:pPr>
        <w:spacing w:before="80" w:after="80" w:line="240" w:lineRule="auto"/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35456B26" wp14:editId="05DFC8DA">
            <wp:extent cx="2428647" cy="4194475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快捷指令.p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437478" cy="4209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45C341" w14:textId="77777777" w:rsidR="005108D4" w:rsidRDefault="00000000" w:rsidP="004F53C3">
      <w:pPr>
        <w:pBdr>
          <w:left w:val="single" w:sz="18" w:space="8" w:color="3B82F6"/>
        </w:pBdr>
        <w:shd w:val="clear" w:color="auto" w:fill="EFF6FF"/>
        <w:spacing w:before="120" w:line="240" w:lineRule="auto"/>
        <w:rPr>
          <w:rFonts w:hint="eastAsia"/>
          <w:lang w:eastAsia="zh-CN"/>
        </w:rPr>
      </w:pPr>
      <w:r>
        <w:rPr>
          <w:lang w:eastAsia="zh-CN"/>
        </w:rPr>
        <w:t xml:space="preserve">📌 </w:t>
      </w:r>
      <w:r>
        <w:rPr>
          <w:sz w:val="18"/>
          <w:lang w:eastAsia="zh-CN"/>
        </w:rPr>
        <w:t>角色、风格、类型、语言等选项如下拉列表中没有所需项，可直接手动输入（如「西班牙语」「数据报表」等）。生成篇幅分短、中、长三档，实际输出以大模型生成为准。</w:t>
      </w:r>
    </w:p>
    <w:p w14:paraId="70607D36" w14:textId="77777777" w:rsidR="005108D4" w:rsidRDefault="00000000" w:rsidP="004F53C3">
      <w:pPr>
        <w:pBdr>
          <w:bottom w:val="single" w:sz="4" w:space="4" w:color="E5E7EB"/>
        </w:pBdr>
        <w:spacing w:before="320" w:after="80" w:line="240" w:lineRule="auto"/>
        <w:rPr>
          <w:rFonts w:hint="eastAsia"/>
          <w:lang w:eastAsia="zh-CN"/>
        </w:rPr>
      </w:pPr>
      <w:r>
        <w:rPr>
          <w:sz w:val="32"/>
          <w:lang w:eastAsia="zh-CN"/>
        </w:rPr>
        <w:t xml:space="preserve">📦 </w:t>
      </w:r>
      <w:r>
        <w:rPr>
          <w:b/>
          <w:color w:val="1D1D1F"/>
          <w:sz w:val="32"/>
          <w:lang w:eastAsia="zh-CN"/>
        </w:rPr>
        <w:t>指令模板</w:t>
      </w:r>
    </w:p>
    <w:p w14:paraId="40B07056" w14:textId="77777777" w:rsidR="005108D4" w:rsidRDefault="00000000" w:rsidP="004F53C3">
      <w:pPr>
        <w:spacing w:before="40" w:line="240" w:lineRule="auto"/>
        <w:rPr>
          <w:rFonts w:hint="eastAsia"/>
          <w:lang w:eastAsia="zh-CN"/>
        </w:rPr>
      </w:pPr>
      <w:r>
        <w:rPr>
          <w:lang w:eastAsia="zh-CN"/>
        </w:rPr>
        <w:t xml:space="preserve">内置大量提示语模板，选择后可修改 </w:t>
      </w:r>
      <w:r>
        <w:rPr>
          <w:rFonts w:ascii="Consolas" w:eastAsia="Consolas" w:hAnsi="Consolas"/>
          <w:color w:val="374151"/>
          <w:sz w:val="18"/>
          <w:highlight w:val="cyan"/>
          <w:lang w:eastAsia="zh-CN"/>
        </w:rPr>
        <w:t>【】</w:t>
      </w:r>
      <w:r>
        <w:rPr>
          <w:lang w:eastAsia="zh-CN"/>
        </w:rPr>
        <w:t xml:space="preserve"> 标签内的文本参数，直接调用生成。</w:t>
      </w:r>
    </w:p>
    <w:p w14:paraId="4BD2667D" w14:textId="77777777" w:rsidR="005108D4" w:rsidRDefault="00000000" w:rsidP="004F53C3">
      <w:pPr>
        <w:spacing w:before="80" w:after="80" w:line="240" w:lineRule="auto"/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1B09A1D9" wp14:editId="26B8FDDE">
            <wp:extent cx="2392070" cy="4511711"/>
            <wp:effectExtent l="0" t="0" r="8255" b="317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.指令模板.pn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397153" cy="45212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B29BAE" w14:textId="77777777" w:rsidR="005108D4" w:rsidRDefault="00000000" w:rsidP="004F53C3">
      <w:pPr>
        <w:pBdr>
          <w:bottom w:val="single" w:sz="4" w:space="4" w:color="E5E7EB"/>
        </w:pBdr>
        <w:spacing w:before="320" w:after="80" w:line="240" w:lineRule="auto"/>
        <w:rPr>
          <w:rFonts w:hint="eastAsia"/>
          <w:lang w:eastAsia="zh-CN"/>
        </w:rPr>
      </w:pPr>
      <w:r>
        <w:rPr>
          <w:sz w:val="32"/>
          <w:lang w:eastAsia="zh-CN"/>
        </w:rPr>
        <w:t xml:space="preserve">🧠 </w:t>
      </w:r>
      <w:r>
        <w:rPr>
          <w:b/>
          <w:color w:val="1D1D1F"/>
          <w:sz w:val="32"/>
          <w:lang w:eastAsia="zh-CN"/>
        </w:rPr>
        <w:t>思维导图</w:t>
      </w:r>
    </w:p>
    <w:p w14:paraId="1C0B4CFC" w14:textId="77777777" w:rsidR="005108D4" w:rsidRDefault="00000000" w:rsidP="004F53C3">
      <w:pPr>
        <w:pBdr>
          <w:left w:val="single" w:sz="18" w:space="8" w:color="F59E0B"/>
        </w:pBdr>
        <w:shd w:val="clear" w:color="auto" w:fill="FFFBEB"/>
        <w:spacing w:before="120" w:line="240" w:lineRule="auto"/>
        <w:rPr>
          <w:rFonts w:hint="eastAsia"/>
          <w:lang w:eastAsia="zh-CN"/>
        </w:rPr>
      </w:pPr>
      <w:r>
        <w:rPr>
          <w:lang w:eastAsia="zh-CN"/>
        </w:rPr>
        <w:t xml:space="preserve">⚠️ </w:t>
      </w:r>
      <w:r>
        <w:rPr>
          <w:sz w:val="18"/>
          <w:lang w:eastAsia="zh-CN"/>
        </w:rPr>
        <w:t>仅支持 Word，WPS 暂不支持此功能。</w:t>
      </w:r>
    </w:p>
    <w:p w14:paraId="7895332A" w14:textId="77777777" w:rsidR="005108D4" w:rsidRDefault="00000000" w:rsidP="004F53C3">
      <w:pPr>
        <w:pBdr>
          <w:left w:val="single" w:sz="18" w:space="8" w:color="1A73E8"/>
        </w:pBdr>
        <w:shd w:val="clear" w:color="auto" w:fill="F8FAFC"/>
        <w:spacing w:before="80" w:after="80" w:line="240" w:lineRule="auto"/>
        <w:rPr>
          <w:rFonts w:hint="eastAsia"/>
          <w:lang w:eastAsia="zh-CN"/>
        </w:rPr>
      </w:pPr>
      <w:r>
        <w:rPr>
          <w:b/>
          <w:lang w:eastAsia="zh-CN"/>
        </w:rPr>
        <w:t>总结型：</w:t>
      </w:r>
      <w:r>
        <w:rPr>
          <w:lang w:eastAsia="zh-CN"/>
        </w:rPr>
        <w:t>选中文章段落 → 点击【思维导图】→【平衡方案】，自动生成段落结构图。</w:t>
      </w:r>
      <w:r>
        <w:rPr>
          <w:b/>
          <w:lang w:eastAsia="zh-CN"/>
        </w:rPr>
        <w:t>预测型：</w:t>
      </w:r>
      <w:r>
        <w:rPr>
          <w:lang w:eastAsia="zh-CN"/>
        </w:rPr>
        <w:t>选中关键词 → 点击【思维导图】→【创新方案】，自动生成头脑风暴思维导图。</w:t>
      </w:r>
    </w:p>
    <w:p w14:paraId="0ED8C760" w14:textId="77777777" w:rsidR="005108D4" w:rsidRDefault="00000000" w:rsidP="004F53C3">
      <w:pPr>
        <w:spacing w:before="80" w:after="80" w:line="240" w:lineRule="auto"/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277BBB47" wp14:editId="7E0B432E">
            <wp:extent cx="3694176" cy="4505900"/>
            <wp:effectExtent l="0" t="0" r="1905" b="952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.思维导图.pn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699757" cy="4512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655DC1" w14:textId="77777777" w:rsidR="005108D4" w:rsidRDefault="00000000" w:rsidP="004F53C3">
      <w:pPr>
        <w:pBdr>
          <w:bottom w:val="single" w:sz="4" w:space="4" w:color="E5E7EB"/>
        </w:pBdr>
        <w:spacing w:before="320" w:after="80" w:line="240" w:lineRule="auto"/>
        <w:rPr>
          <w:rFonts w:hint="eastAsia"/>
          <w:lang w:eastAsia="zh-CN"/>
        </w:rPr>
      </w:pPr>
      <w:r>
        <w:rPr>
          <w:sz w:val="32"/>
          <w:lang w:eastAsia="zh-CN"/>
        </w:rPr>
        <w:t xml:space="preserve">🎨 </w:t>
      </w:r>
      <w:r>
        <w:rPr>
          <w:b/>
          <w:color w:val="1D1D1F"/>
          <w:sz w:val="32"/>
          <w:lang w:eastAsia="zh-CN"/>
        </w:rPr>
        <w:t>智能配图</w:t>
      </w:r>
    </w:p>
    <w:p w14:paraId="24CA9194" w14:textId="77777777" w:rsidR="005108D4" w:rsidRDefault="00000000" w:rsidP="004F53C3">
      <w:pPr>
        <w:spacing w:before="40" w:line="240" w:lineRule="auto"/>
        <w:rPr>
          <w:rFonts w:hint="eastAsia"/>
          <w:lang w:eastAsia="zh-CN"/>
        </w:rPr>
      </w:pPr>
      <w:r>
        <w:rPr>
          <w:lang w:eastAsia="zh-CN"/>
        </w:rPr>
        <w:t>选中关键字或短语，点击【智能配图】，自动生成文章配图。</w:t>
      </w:r>
    </w:p>
    <w:p w14:paraId="0A3F93CA" w14:textId="77777777" w:rsidR="005108D4" w:rsidRDefault="00000000" w:rsidP="004F53C3">
      <w:pPr>
        <w:spacing w:before="80" w:after="80" w:line="240" w:lineRule="auto"/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494BA43F" wp14:editId="75E8D069">
            <wp:extent cx="5040000" cy="6049683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.智能配图.pn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60496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1568A0" w14:textId="77777777" w:rsidR="005108D4" w:rsidRDefault="00000000" w:rsidP="004F53C3">
      <w:pPr>
        <w:pBdr>
          <w:bottom w:val="single" w:sz="4" w:space="4" w:color="E5E7EB"/>
        </w:pBdr>
        <w:spacing w:before="320" w:after="80" w:line="240" w:lineRule="auto"/>
        <w:rPr>
          <w:rFonts w:hint="eastAsia"/>
          <w:lang w:eastAsia="zh-CN"/>
        </w:rPr>
      </w:pPr>
      <w:r>
        <w:rPr>
          <w:sz w:val="32"/>
          <w:lang w:eastAsia="zh-CN"/>
        </w:rPr>
        <w:t xml:space="preserve">📐 </w:t>
      </w:r>
      <w:r>
        <w:rPr>
          <w:b/>
          <w:color w:val="1D1D1F"/>
          <w:sz w:val="32"/>
          <w:lang w:eastAsia="zh-CN"/>
        </w:rPr>
        <w:t>自动排版</w:t>
      </w:r>
    </w:p>
    <w:p w14:paraId="045B9D77" w14:textId="77777777" w:rsidR="005108D4" w:rsidRDefault="00000000" w:rsidP="004F53C3">
      <w:pPr>
        <w:spacing w:before="40" w:line="240" w:lineRule="auto"/>
        <w:rPr>
          <w:rFonts w:hint="eastAsia"/>
          <w:lang w:eastAsia="zh-CN"/>
        </w:rPr>
      </w:pPr>
      <w:r>
        <w:rPr>
          <w:lang w:eastAsia="zh-CN"/>
        </w:rPr>
        <w:t>内置「自定义」「论文」「公文」三种排版样式，支持自定义设置。设置好样式后点击【自动排版】即可自动格式化全文。</w:t>
      </w:r>
    </w:p>
    <w:p w14:paraId="49B4A1D1" w14:textId="77777777" w:rsidR="005108D4" w:rsidRDefault="00000000" w:rsidP="004F53C3">
      <w:pPr>
        <w:spacing w:before="80" w:after="80" w:line="240" w:lineRule="auto"/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7F904FF1" wp14:editId="0186F5B3">
            <wp:extent cx="1448409" cy="928686"/>
            <wp:effectExtent l="0" t="0" r="0" b="508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.自动排版.pn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463173" cy="938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B0A29F" w14:textId="77777777" w:rsidR="005108D4" w:rsidRDefault="00000000" w:rsidP="004F53C3">
      <w:pPr>
        <w:spacing w:before="80" w:after="80" w:line="240" w:lineRule="auto"/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671BEE73" wp14:editId="44F109E3">
            <wp:extent cx="6143503" cy="1667865"/>
            <wp:effectExtent l="0" t="0" r="0" b="889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.自动排版界面.pn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62304" cy="16729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CFD7BB" w14:textId="77777777" w:rsidR="005108D4" w:rsidRDefault="00000000" w:rsidP="004F53C3">
      <w:pPr>
        <w:pBdr>
          <w:bottom w:val="single" w:sz="4" w:space="4" w:color="E5E7EB"/>
        </w:pBdr>
        <w:spacing w:before="320" w:after="80" w:line="240" w:lineRule="auto"/>
        <w:rPr>
          <w:rFonts w:hint="eastAsia"/>
          <w:lang w:eastAsia="zh-CN"/>
        </w:rPr>
      </w:pPr>
      <w:r>
        <w:rPr>
          <w:sz w:val="32"/>
          <w:lang w:eastAsia="zh-CN"/>
        </w:rPr>
        <w:t xml:space="preserve">📷 </w:t>
      </w:r>
      <w:r>
        <w:rPr>
          <w:b/>
          <w:color w:val="1D1D1F"/>
          <w:sz w:val="32"/>
          <w:lang w:eastAsia="zh-CN"/>
        </w:rPr>
        <w:t>图片转文字</w:t>
      </w:r>
    </w:p>
    <w:p w14:paraId="0D93F6CE" w14:textId="77777777" w:rsidR="005108D4" w:rsidRDefault="00000000" w:rsidP="004F53C3">
      <w:pPr>
        <w:spacing w:before="40" w:line="240" w:lineRule="auto"/>
        <w:rPr>
          <w:rFonts w:hint="eastAsia"/>
          <w:lang w:eastAsia="zh-CN"/>
        </w:rPr>
      </w:pPr>
      <w:r>
        <w:rPr>
          <w:lang w:eastAsia="zh-CN"/>
        </w:rPr>
        <w:t>支持两种识别方式：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320"/>
        <w:gridCol w:w="4320"/>
      </w:tblGrid>
      <w:tr w:rsidR="005108D4" w14:paraId="58A4787B" w14:textId="77777777">
        <w:trPr>
          <w:jc w:val="center"/>
        </w:trPr>
        <w:tc>
          <w:tcPr>
            <w:tcW w:w="4320" w:type="dxa"/>
            <w:tcBorders>
              <w:top w:val="single" w:sz="4" w:space="0" w:color="E5E7EB"/>
              <w:left w:val="single" w:sz="4" w:space="0" w:color="E5E7EB"/>
              <w:bottom w:val="single" w:sz="4" w:space="0" w:color="E5E7EB"/>
              <w:right w:val="single" w:sz="4" w:space="0" w:color="E5E7EB"/>
            </w:tcBorders>
          </w:tcPr>
          <w:p w14:paraId="006FF676" w14:textId="77777777" w:rsidR="005108D4" w:rsidRDefault="00000000" w:rsidP="004F53C3">
            <w:pPr>
              <w:spacing w:line="240" w:lineRule="auto"/>
              <w:rPr>
                <w:rFonts w:hint="eastAsia"/>
                <w:lang w:eastAsia="zh-CN"/>
              </w:rPr>
            </w:pPr>
            <w:r>
              <w:rPr>
                <w:sz w:val="24"/>
                <w:lang w:eastAsia="zh-CN"/>
              </w:rPr>
              <w:t xml:space="preserve">🖥️ </w:t>
            </w:r>
            <w:r>
              <w:rPr>
                <w:b/>
                <w:color w:val="1D1D1F"/>
                <w:lang w:eastAsia="zh-CN"/>
              </w:rPr>
              <w:t>截屏识别</w:t>
            </w:r>
          </w:p>
          <w:p w14:paraId="624EB421" w14:textId="77777777" w:rsidR="005108D4" w:rsidRDefault="00000000" w:rsidP="004F53C3">
            <w:pPr>
              <w:spacing w:before="40" w:after="80" w:line="240" w:lineRule="auto"/>
              <w:rPr>
                <w:rFonts w:hint="eastAsia"/>
                <w:lang w:eastAsia="zh-CN"/>
              </w:rPr>
            </w:pPr>
            <w:r>
              <w:rPr>
                <w:color w:val="6B7280"/>
                <w:sz w:val="17"/>
                <w:lang w:eastAsia="zh-CN"/>
              </w:rPr>
              <w:t>截取屏幕指定区域进行 OCR 识别</w:t>
            </w:r>
          </w:p>
        </w:tc>
        <w:tc>
          <w:tcPr>
            <w:tcW w:w="4320" w:type="dxa"/>
            <w:tcBorders>
              <w:top w:val="single" w:sz="4" w:space="0" w:color="E5E7EB"/>
              <w:left w:val="single" w:sz="4" w:space="0" w:color="E5E7EB"/>
              <w:bottom w:val="single" w:sz="4" w:space="0" w:color="E5E7EB"/>
              <w:right w:val="single" w:sz="4" w:space="0" w:color="E5E7EB"/>
            </w:tcBorders>
          </w:tcPr>
          <w:p w14:paraId="006136BA" w14:textId="77777777" w:rsidR="005108D4" w:rsidRDefault="00000000" w:rsidP="004F53C3">
            <w:pPr>
              <w:spacing w:line="240" w:lineRule="auto"/>
              <w:rPr>
                <w:rFonts w:hint="eastAsia"/>
                <w:lang w:eastAsia="zh-CN"/>
              </w:rPr>
            </w:pPr>
            <w:r>
              <w:rPr>
                <w:sz w:val="24"/>
                <w:lang w:eastAsia="zh-CN"/>
              </w:rPr>
              <w:t xml:space="preserve">🖼️ </w:t>
            </w:r>
            <w:r>
              <w:rPr>
                <w:b/>
                <w:color w:val="1D1D1F"/>
                <w:lang w:eastAsia="zh-CN"/>
              </w:rPr>
              <w:t>选择图片识别</w:t>
            </w:r>
          </w:p>
          <w:p w14:paraId="2C7D2941" w14:textId="77777777" w:rsidR="005108D4" w:rsidRDefault="00000000" w:rsidP="004F53C3">
            <w:pPr>
              <w:spacing w:before="40" w:after="80" w:line="240" w:lineRule="auto"/>
              <w:rPr>
                <w:rFonts w:hint="eastAsia"/>
                <w:lang w:eastAsia="zh-CN"/>
              </w:rPr>
            </w:pPr>
            <w:r>
              <w:rPr>
                <w:color w:val="6B7280"/>
                <w:sz w:val="17"/>
                <w:lang w:eastAsia="zh-CN"/>
              </w:rPr>
              <w:t>选择 JPG、PNG 等格式文件进行识别</w:t>
            </w:r>
          </w:p>
        </w:tc>
      </w:tr>
    </w:tbl>
    <w:p w14:paraId="38AEF50E" w14:textId="77777777" w:rsidR="005108D4" w:rsidRDefault="00000000" w:rsidP="004F53C3">
      <w:pPr>
        <w:pBdr>
          <w:bottom w:val="single" w:sz="4" w:space="4" w:color="E5E7EB"/>
        </w:pBdr>
        <w:spacing w:before="320" w:after="80" w:line="240" w:lineRule="auto"/>
        <w:rPr>
          <w:rFonts w:hint="eastAsia"/>
        </w:rPr>
      </w:pPr>
      <w:r>
        <w:rPr>
          <w:sz w:val="32"/>
        </w:rPr>
        <w:t xml:space="preserve">📄 </w:t>
      </w:r>
      <w:r>
        <w:rPr>
          <w:b/>
          <w:color w:val="1D1D1F"/>
          <w:sz w:val="32"/>
        </w:rPr>
        <w:t>PDF 工具</w:t>
      </w:r>
    </w:p>
    <w:p w14:paraId="2AFBE2EB" w14:textId="77777777" w:rsidR="005108D4" w:rsidRDefault="00000000" w:rsidP="004F53C3">
      <w:pPr>
        <w:spacing w:before="80" w:after="80" w:line="240" w:lineRule="auto"/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13358E2B" wp14:editId="187CF31C">
            <wp:extent cx="2282343" cy="2597149"/>
            <wp:effectExtent l="0" t="0" r="381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.Pdf工具.pn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292837" cy="2609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320"/>
        <w:gridCol w:w="4320"/>
      </w:tblGrid>
      <w:tr w:rsidR="005108D4" w14:paraId="752A5F85" w14:textId="77777777">
        <w:trPr>
          <w:jc w:val="center"/>
        </w:trPr>
        <w:tc>
          <w:tcPr>
            <w:tcW w:w="4320" w:type="dxa"/>
            <w:tcBorders>
              <w:top w:val="single" w:sz="4" w:space="0" w:color="E5E7EB"/>
              <w:left w:val="single" w:sz="4" w:space="0" w:color="E5E7EB"/>
              <w:bottom w:val="single" w:sz="4" w:space="0" w:color="E5E7EB"/>
              <w:right w:val="single" w:sz="4" w:space="0" w:color="E5E7EB"/>
            </w:tcBorders>
          </w:tcPr>
          <w:p w14:paraId="1C3D1A21" w14:textId="77777777" w:rsidR="005108D4" w:rsidRDefault="00000000" w:rsidP="004F53C3">
            <w:pPr>
              <w:spacing w:line="240" w:lineRule="auto"/>
              <w:rPr>
                <w:rFonts w:hint="eastAsia"/>
                <w:lang w:eastAsia="zh-CN"/>
              </w:rPr>
            </w:pPr>
            <w:r>
              <w:rPr>
                <w:sz w:val="24"/>
                <w:lang w:eastAsia="zh-CN"/>
              </w:rPr>
              <w:t xml:space="preserve">📥 </w:t>
            </w:r>
            <w:r>
              <w:rPr>
                <w:b/>
                <w:color w:val="1D1D1F"/>
                <w:lang w:eastAsia="zh-CN"/>
              </w:rPr>
              <w:t>导入 PDF</w:t>
            </w:r>
          </w:p>
          <w:p w14:paraId="6F2025C6" w14:textId="77777777" w:rsidR="005108D4" w:rsidRDefault="00000000" w:rsidP="004F53C3">
            <w:pPr>
              <w:spacing w:before="40" w:after="80" w:line="240" w:lineRule="auto"/>
              <w:rPr>
                <w:rFonts w:hint="eastAsia"/>
                <w:lang w:eastAsia="zh-CN"/>
              </w:rPr>
            </w:pPr>
            <w:r>
              <w:rPr>
                <w:color w:val="6B7280"/>
                <w:sz w:val="17"/>
                <w:lang w:eastAsia="zh-CN"/>
              </w:rPr>
              <w:t>选择 PDF 文件，带格式转换为 Word 文档</w:t>
            </w:r>
          </w:p>
        </w:tc>
        <w:tc>
          <w:tcPr>
            <w:tcW w:w="4320" w:type="dxa"/>
            <w:tcBorders>
              <w:top w:val="single" w:sz="4" w:space="0" w:color="E5E7EB"/>
              <w:left w:val="single" w:sz="4" w:space="0" w:color="E5E7EB"/>
              <w:bottom w:val="single" w:sz="4" w:space="0" w:color="E5E7EB"/>
              <w:right w:val="single" w:sz="4" w:space="0" w:color="E5E7EB"/>
            </w:tcBorders>
          </w:tcPr>
          <w:p w14:paraId="3F560934" w14:textId="77777777" w:rsidR="005108D4" w:rsidRDefault="00000000" w:rsidP="004F53C3">
            <w:pPr>
              <w:spacing w:line="240" w:lineRule="auto"/>
              <w:rPr>
                <w:rFonts w:hint="eastAsia"/>
                <w:lang w:eastAsia="zh-CN"/>
              </w:rPr>
            </w:pPr>
            <w:r>
              <w:rPr>
                <w:sz w:val="24"/>
                <w:lang w:eastAsia="zh-CN"/>
              </w:rPr>
              <w:t xml:space="preserve">📤 </w:t>
            </w:r>
            <w:r>
              <w:rPr>
                <w:b/>
                <w:color w:val="1D1D1F"/>
                <w:lang w:eastAsia="zh-CN"/>
              </w:rPr>
              <w:t>导出 PDF</w:t>
            </w:r>
          </w:p>
          <w:p w14:paraId="62ABD57F" w14:textId="77777777" w:rsidR="005108D4" w:rsidRDefault="00000000" w:rsidP="004F53C3">
            <w:pPr>
              <w:spacing w:before="40" w:after="80" w:line="240" w:lineRule="auto"/>
              <w:rPr>
                <w:rFonts w:hint="eastAsia"/>
                <w:lang w:eastAsia="zh-CN"/>
              </w:rPr>
            </w:pPr>
            <w:r>
              <w:rPr>
                <w:color w:val="6B7280"/>
                <w:sz w:val="17"/>
                <w:lang w:eastAsia="zh-CN"/>
              </w:rPr>
              <w:t>将当前文档导出为 PDF 格式文件</w:t>
            </w:r>
          </w:p>
        </w:tc>
      </w:tr>
    </w:tbl>
    <w:p w14:paraId="759F7137" w14:textId="77777777" w:rsidR="005108D4" w:rsidRDefault="00000000" w:rsidP="004F53C3">
      <w:pPr>
        <w:pBdr>
          <w:bottom w:val="single" w:sz="4" w:space="4" w:color="E5E7EB"/>
        </w:pBdr>
        <w:spacing w:before="320" w:after="80" w:line="240" w:lineRule="auto"/>
        <w:rPr>
          <w:rFonts w:hint="eastAsia"/>
          <w:lang w:eastAsia="zh-CN"/>
        </w:rPr>
      </w:pPr>
      <w:r>
        <w:rPr>
          <w:sz w:val="32"/>
          <w:lang w:eastAsia="zh-CN"/>
        </w:rPr>
        <w:t xml:space="preserve">📊 </w:t>
      </w:r>
      <w:r>
        <w:rPr>
          <w:b/>
          <w:color w:val="1D1D1F"/>
          <w:sz w:val="32"/>
          <w:lang w:eastAsia="zh-CN"/>
        </w:rPr>
        <w:t>生成 PPT</w:t>
      </w:r>
    </w:p>
    <w:p w14:paraId="00C74D96" w14:textId="77777777" w:rsidR="005108D4" w:rsidRDefault="00000000" w:rsidP="004F53C3">
      <w:pPr>
        <w:spacing w:before="40" w:line="240" w:lineRule="auto"/>
        <w:rPr>
          <w:rFonts w:hint="eastAsia"/>
          <w:lang w:eastAsia="zh-CN"/>
        </w:rPr>
      </w:pPr>
      <w:r>
        <w:rPr>
          <w:lang w:eastAsia="zh-CN"/>
        </w:rPr>
        <w:t>点击【生成 PPT】，将文档摘要填入主题框，点击【生成提纲】快速生成 PPT 提纲，支持微调后自动生成带排版内容的 PPT 演讲稿。</w:t>
      </w:r>
    </w:p>
    <w:p w14:paraId="78F817AE" w14:textId="68A074C2" w:rsidR="005108D4" w:rsidRDefault="005C52F3" w:rsidP="004F53C3">
      <w:pPr>
        <w:spacing w:before="80" w:after="80" w:line="240" w:lineRule="auto"/>
        <w:jc w:val="center"/>
        <w:rPr>
          <w:rFonts w:hint="eastAsia"/>
          <w:lang w:eastAsia="zh-CN"/>
        </w:rPr>
      </w:pPr>
      <w:r>
        <w:rPr>
          <w:i/>
          <w:noProof/>
          <w:color w:val="9CA3AF"/>
          <w:sz w:val="18"/>
        </w:rPr>
        <w:lastRenderedPageBreak/>
        <w:drawing>
          <wp:anchor distT="0" distB="0" distL="114300" distR="114300" simplePos="0" relativeHeight="251659264" behindDoc="0" locked="0" layoutInCell="1" allowOverlap="1" wp14:anchorId="6E62674D" wp14:editId="383B7732">
            <wp:simplePos x="0" y="0"/>
            <wp:positionH relativeFrom="column">
              <wp:posOffset>0</wp:posOffset>
            </wp:positionH>
            <wp:positionV relativeFrom="paragraph">
              <wp:posOffset>248285</wp:posOffset>
            </wp:positionV>
            <wp:extent cx="5972810" cy="3456305"/>
            <wp:effectExtent l="0" t="0" r="8890" b="0"/>
            <wp:wrapTopAndBottom/>
            <wp:docPr id="118852686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8526865" name="图片 1188526865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34563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05BE771" w14:textId="77777777" w:rsidR="005108D4" w:rsidRDefault="00000000" w:rsidP="004F53C3">
      <w:pPr>
        <w:shd w:val="clear" w:color="auto" w:fill="1A73E8"/>
        <w:spacing w:before="360" w:after="200" w:line="240" w:lineRule="auto"/>
        <w:rPr>
          <w:rFonts w:hint="eastAsia"/>
        </w:rPr>
      </w:pPr>
      <w:r>
        <w:rPr>
          <w:b/>
          <w:color w:val="FFFFFF"/>
          <w:sz w:val="26"/>
          <w:lang w:eastAsia="zh-CN"/>
        </w:rPr>
        <w:t xml:space="preserve">  </w:t>
      </w:r>
      <w:r>
        <w:rPr>
          <w:b/>
          <w:color w:val="FFFFFF"/>
          <w:sz w:val="26"/>
        </w:rPr>
        <w:t>其他</w:t>
      </w:r>
    </w:p>
    <w:p w14:paraId="30CA812A" w14:textId="77777777" w:rsidR="005108D4" w:rsidRDefault="00000000" w:rsidP="004F53C3">
      <w:pPr>
        <w:pBdr>
          <w:bottom w:val="single" w:sz="4" w:space="4" w:color="E5E7EB"/>
        </w:pBdr>
        <w:spacing w:before="320" w:after="80" w:line="240" w:lineRule="auto"/>
        <w:rPr>
          <w:rFonts w:hint="eastAsia"/>
        </w:rPr>
      </w:pPr>
      <w:r>
        <w:rPr>
          <w:sz w:val="32"/>
        </w:rPr>
        <w:t xml:space="preserve">🗑️ </w:t>
      </w:r>
      <w:r>
        <w:rPr>
          <w:b/>
          <w:color w:val="1D1D1F"/>
          <w:sz w:val="32"/>
        </w:rPr>
        <w:t>软件卸载</w:t>
      </w:r>
    </w:p>
    <w:p w14:paraId="63C9FB0D" w14:textId="77777777" w:rsidR="005108D4" w:rsidRDefault="00000000" w:rsidP="004F53C3">
      <w:pPr>
        <w:spacing w:before="40" w:line="240" w:lineRule="auto"/>
        <w:rPr>
          <w:rFonts w:hint="eastAsia"/>
        </w:rPr>
      </w:pPr>
      <w:r>
        <w:t>在 Windows 控制面板 → 程序和功能 中找到「OfficeAI.Chat 办公智能体套包」，右键选择【卸载】即可。</w:t>
      </w:r>
    </w:p>
    <w:p w14:paraId="56B116E9" w14:textId="77777777" w:rsidR="005108D4" w:rsidRDefault="00000000" w:rsidP="004F53C3">
      <w:pPr>
        <w:spacing w:before="80" w:after="80" w:line="240" w:lineRule="auto"/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581AEEA0" wp14:editId="1C415714">
            <wp:extent cx="5040000" cy="1991229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.卸载.pn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1991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C8C5C7" w14:textId="77777777" w:rsidR="005108D4" w:rsidRDefault="00000000" w:rsidP="004F53C3">
      <w:pPr>
        <w:pBdr>
          <w:bottom w:val="single" w:sz="4" w:space="4" w:color="E5E7EB"/>
        </w:pBdr>
        <w:spacing w:before="320" w:after="80" w:line="240" w:lineRule="auto"/>
        <w:rPr>
          <w:rFonts w:hint="eastAsia"/>
          <w:lang w:eastAsia="zh-CN"/>
        </w:rPr>
      </w:pPr>
      <w:r>
        <w:rPr>
          <w:sz w:val="32"/>
          <w:lang w:eastAsia="zh-CN"/>
        </w:rPr>
        <w:t xml:space="preserve">💬 </w:t>
      </w:r>
      <w:r>
        <w:rPr>
          <w:b/>
          <w:color w:val="1D1D1F"/>
          <w:sz w:val="32"/>
          <w:lang w:eastAsia="zh-CN"/>
        </w:rPr>
        <w:t>联系我们</w:t>
      </w:r>
    </w:p>
    <w:p w14:paraId="4B585B07" w14:textId="77777777" w:rsidR="005108D4" w:rsidRDefault="00000000" w:rsidP="004F53C3">
      <w:pPr>
        <w:shd w:val="clear" w:color="auto" w:fill="F0F9FF"/>
        <w:spacing w:before="40" w:after="40" w:line="240" w:lineRule="auto"/>
        <w:jc w:val="center"/>
        <w:rPr>
          <w:rFonts w:hint="eastAsia"/>
          <w:lang w:eastAsia="zh-CN"/>
        </w:rPr>
      </w:pPr>
      <w:r>
        <w:rPr>
          <w:lang w:eastAsia="zh-CN"/>
        </w:rPr>
        <w:t>扫码添加微信联系我们</w:t>
      </w:r>
    </w:p>
    <w:p w14:paraId="17A8FF6D" w14:textId="77777777" w:rsidR="005108D4" w:rsidRDefault="00000000" w:rsidP="004F53C3">
      <w:pPr>
        <w:shd w:val="clear" w:color="auto" w:fill="F0F9FF"/>
        <w:spacing w:before="40" w:after="40" w:line="240" w:lineRule="auto"/>
        <w:jc w:val="center"/>
        <w:rPr>
          <w:rFonts w:hint="eastAsia"/>
          <w:lang w:eastAsia="zh-CN"/>
        </w:rPr>
      </w:pPr>
      <w:r>
        <w:rPr>
          <w:lang w:eastAsia="zh-CN"/>
        </w:rPr>
        <w:t>微信号：</w:t>
      </w:r>
      <w:r>
        <w:rPr>
          <w:b/>
          <w:lang w:eastAsia="zh-CN"/>
        </w:rPr>
        <w:t>WordGPT_KF</w:t>
      </w:r>
    </w:p>
    <w:p w14:paraId="495BB0F2" w14:textId="77777777" w:rsidR="005108D4" w:rsidRDefault="00000000" w:rsidP="004F53C3">
      <w:pPr>
        <w:spacing w:before="80" w:after="80" w:line="240" w:lineRule="auto"/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11B663C6" wp14:editId="5DE74285">
            <wp:extent cx="2179929" cy="2159929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6.客服微信.pn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194792" cy="2174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108D4" w:rsidSect="00034616">
      <w:pgSz w:w="12240" w:h="15840"/>
      <w:pgMar w:top="1134" w:right="1417" w:bottom="1134" w:left="1417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30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2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 w16cid:durableId="1561290094">
    <w:abstractNumId w:val="8"/>
  </w:num>
  <w:num w:numId="2" w16cid:durableId="1672954498">
    <w:abstractNumId w:val="6"/>
  </w:num>
  <w:num w:numId="3" w16cid:durableId="1420903377">
    <w:abstractNumId w:val="5"/>
  </w:num>
  <w:num w:numId="4" w16cid:durableId="1324504047">
    <w:abstractNumId w:val="4"/>
  </w:num>
  <w:num w:numId="5" w16cid:durableId="105740355">
    <w:abstractNumId w:val="7"/>
  </w:num>
  <w:num w:numId="6" w16cid:durableId="185101732">
    <w:abstractNumId w:val="3"/>
  </w:num>
  <w:num w:numId="7" w16cid:durableId="2099249565">
    <w:abstractNumId w:val="2"/>
  </w:num>
  <w:num w:numId="8" w16cid:durableId="1961838000">
    <w:abstractNumId w:val="1"/>
  </w:num>
  <w:num w:numId="9" w16cid:durableId="164943550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bordersDoNotSurroundHeader/>
  <w:bordersDoNotSurroundFooter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47730"/>
    <w:rsid w:val="00034616"/>
    <w:rsid w:val="0006063C"/>
    <w:rsid w:val="00066BF6"/>
    <w:rsid w:val="0015074B"/>
    <w:rsid w:val="001C28B4"/>
    <w:rsid w:val="0029639D"/>
    <w:rsid w:val="00326F90"/>
    <w:rsid w:val="00431666"/>
    <w:rsid w:val="0047108B"/>
    <w:rsid w:val="004F53C3"/>
    <w:rsid w:val="005108D4"/>
    <w:rsid w:val="005C52F3"/>
    <w:rsid w:val="00607578"/>
    <w:rsid w:val="00947E96"/>
    <w:rsid w:val="009A7E71"/>
    <w:rsid w:val="00A04FDE"/>
    <w:rsid w:val="00A20891"/>
    <w:rsid w:val="00A45168"/>
    <w:rsid w:val="00A923AA"/>
    <w:rsid w:val="00AA1D8D"/>
    <w:rsid w:val="00B47730"/>
    <w:rsid w:val="00B56E78"/>
    <w:rsid w:val="00CB0664"/>
    <w:rsid w:val="00D40C6B"/>
    <w:rsid w:val="00F76FBF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5ECE4C65"/>
  <w14:defaultImageDpi w14:val="300"/>
  <w15:docId w15:val="{9550193F-2CCC-4C11-B8B6-52217F4DE2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1">
    <w:name w:val="Normal"/>
    <w:qFormat/>
    <w:rsid w:val="00FC693F"/>
    <w:pPr>
      <w:spacing w:after="120" w:line="360" w:lineRule="exact"/>
    </w:pPr>
    <w:rPr>
      <w:rFonts w:ascii="微软雅黑" w:eastAsia="微软雅黑" w:hAnsi="微软雅黑"/>
      <w:color w:val="4B5563"/>
      <w:sz w:val="20"/>
    </w:rPr>
  </w:style>
  <w:style w:type="paragraph" w:styleId="1">
    <w:name w:val="heading 1"/>
    <w:basedOn w:val="a1"/>
    <w:next w:val="a1"/>
    <w:link w:val="10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1">
    <w:name w:val="heading 2"/>
    <w:basedOn w:val="a1"/>
    <w:next w:val="a1"/>
    <w:link w:val="22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1">
    <w:name w:val="heading 3"/>
    <w:basedOn w:val="a1"/>
    <w:next w:val="a1"/>
    <w:link w:val="32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1"/>
    <w:next w:val="a1"/>
    <w:link w:val="40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Cs w:val="20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页眉 字符"/>
    <w:basedOn w:val="a2"/>
    <w:link w:val="a5"/>
    <w:uiPriority w:val="99"/>
    <w:rsid w:val="00E618BF"/>
  </w:style>
  <w:style w:type="paragraph" w:styleId="a7">
    <w:name w:val="footer"/>
    <w:basedOn w:val="a1"/>
    <w:link w:val="a8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页脚 字符"/>
    <w:basedOn w:val="a2"/>
    <w:link w:val="a7"/>
    <w:uiPriority w:val="99"/>
    <w:rsid w:val="00E618BF"/>
  </w:style>
  <w:style w:type="paragraph" w:styleId="a9">
    <w:name w:val="No Spacing"/>
    <w:uiPriority w:val="1"/>
    <w:qFormat/>
    <w:rsid w:val="00FC693F"/>
    <w:pPr>
      <w:spacing w:after="0" w:line="240" w:lineRule="auto"/>
    </w:pPr>
  </w:style>
  <w:style w:type="character" w:customStyle="1" w:styleId="10">
    <w:name w:val="标题 1 字符"/>
    <w:basedOn w:val="a2"/>
    <w:link w:val="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2">
    <w:name w:val="标题 2 字符"/>
    <w:basedOn w:val="a2"/>
    <w:link w:val="2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2">
    <w:name w:val="标题 3 字符"/>
    <w:basedOn w:val="a2"/>
    <w:link w:val="3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a">
    <w:name w:val="Title"/>
    <w:basedOn w:val="a1"/>
    <w:next w:val="a1"/>
    <w:link w:val="ab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b">
    <w:name w:val="标题 字符"/>
    <w:basedOn w:val="a2"/>
    <w:link w:val="aa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c">
    <w:name w:val="Subtitle"/>
    <w:basedOn w:val="a1"/>
    <w:next w:val="a1"/>
    <w:link w:val="ad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d">
    <w:name w:val="副标题 字符"/>
    <w:basedOn w:val="a2"/>
    <w:link w:val="ac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e">
    <w:name w:val="List Paragraph"/>
    <w:basedOn w:val="a1"/>
    <w:uiPriority w:val="34"/>
    <w:qFormat/>
    <w:rsid w:val="00FC693F"/>
    <w:pPr>
      <w:ind w:left="720"/>
      <w:contextualSpacing/>
    </w:pPr>
  </w:style>
  <w:style w:type="paragraph" w:styleId="af">
    <w:name w:val="Body Text"/>
    <w:basedOn w:val="a1"/>
    <w:link w:val="af0"/>
    <w:uiPriority w:val="99"/>
    <w:unhideWhenUsed/>
    <w:rsid w:val="00AA1D8D"/>
  </w:style>
  <w:style w:type="character" w:customStyle="1" w:styleId="af0">
    <w:name w:val="正文文本 字符"/>
    <w:basedOn w:val="a2"/>
    <w:link w:val="af"/>
    <w:uiPriority w:val="99"/>
    <w:rsid w:val="00AA1D8D"/>
  </w:style>
  <w:style w:type="paragraph" w:styleId="23">
    <w:name w:val="Body Text 2"/>
    <w:basedOn w:val="a1"/>
    <w:link w:val="24"/>
    <w:uiPriority w:val="99"/>
    <w:unhideWhenUsed/>
    <w:rsid w:val="00AA1D8D"/>
    <w:pPr>
      <w:spacing w:line="480" w:lineRule="auto"/>
    </w:pPr>
  </w:style>
  <w:style w:type="character" w:customStyle="1" w:styleId="24">
    <w:name w:val="正文文本 2 字符"/>
    <w:basedOn w:val="a2"/>
    <w:link w:val="23"/>
    <w:uiPriority w:val="99"/>
    <w:rsid w:val="00AA1D8D"/>
  </w:style>
  <w:style w:type="paragraph" w:styleId="33">
    <w:name w:val="Body Text 3"/>
    <w:basedOn w:val="a1"/>
    <w:link w:val="34"/>
    <w:uiPriority w:val="99"/>
    <w:unhideWhenUsed/>
    <w:rsid w:val="00AA1D8D"/>
    <w:rPr>
      <w:sz w:val="16"/>
      <w:szCs w:val="16"/>
    </w:rPr>
  </w:style>
  <w:style w:type="character" w:customStyle="1" w:styleId="34">
    <w:name w:val="正文文本 3 字符"/>
    <w:basedOn w:val="a2"/>
    <w:link w:val="33"/>
    <w:uiPriority w:val="99"/>
    <w:rsid w:val="00AA1D8D"/>
    <w:rPr>
      <w:sz w:val="16"/>
      <w:szCs w:val="16"/>
    </w:rPr>
  </w:style>
  <w:style w:type="paragraph" w:styleId="af1">
    <w:name w:val="List"/>
    <w:basedOn w:val="a1"/>
    <w:uiPriority w:val="99"/>
    <w:unhideWhenUsed/>
    <w:rsid w:val="00AA1D8D"/>
    <w:pPr>
      <w:ind w:left="360" w:hanging="360"/>
      <w:contextualSpacing/>
    </w:pPr>
  </w:style>
  <w:style w:type="paragraph" w:styleId="25">
    <w:name w:val="List 2"/>
    <w:basedOn w:val="a1"/>
    <w:uiPriority w:val="99"/>
    <w:unhideWhenUsed/>
    <w:rsid w:val="00326F90"/>
    <w:pPr>
      <w:ind w:left="720" w:hanging="360"/>
      <w:contextualSpacing/>
    </w:pPr>
  </w:style>
  <w:style w:type="paragraph" w:styleId="35">
    <w:name w:val="List 3"/>
    <w:basedOn w:val="a1"/>
    <w:uiPriority w:val="99"/>
    <w:unhideWhenUsed/>
    <w:rsid w:val="00326F90"/>
    <w:pPr>
      <w:ind w:left="1080" w:hanging="360"/>
      <w:contextualSpacing/>
    </w:pPr>
  </w:style>
  <w:style w:type="paragraph" w:styleId="a0">
    <w:name w:val="List Bullet"/>
    <w:basedOn w:val="a1"/>
    <w:uiPriority w:val="99"/>
    <w:unhideWhenUsed/>
    <w:rsid w:val="00326F90"/>
    <w:pPr>
      <w:numPr>
        <w:numId w:val="1"/>
      </w:numPr>
      <w:contextualSpacing/>
    </w:pPr>
  </w:style>
  <w:style w:type="paragraph" w:styleId="20">
    <w:name w:val="List Bullet 2"/>
    <w:basedOn w:val="a1"/>
    <w:uiPriority w:val="99"/>
    <w:unhideWhenUsed/>
    <w:rsid w:val="00326F90"/>
    <w:pPr>
      <w:numPr>
        <w:numId w:val="2"/>
      </w:numPr>
      <w:contextualSpacing/>
    </w:pPr>
  </w:style>
  <w:style w:type="paragraph" w:styleId="30">
    <w:name w:val="List Bullet 3"/>
    <w:basedOn w:val="a1"/>
    <w:uiPriority w:val="99"/>
    <w:unhideWhenUsed/>
    <w:rsid w:val="00326F90"/>
    <w:pPr>
      <w:numPr>
        <w:numId w:val="3"/>
      </w:numPr>
      <w:contextualSpacing/>
    </w:pPr>
  </w:style>
  <w:style w:type="paragraph" w:styleId="a">
    <w:name w:val="List Number"/>
    <w:basedOn w:val="a1"/>
    <w:uiPriority w:val="99"/>
    <w:unhideWhenUsed/>
    <w:rsid w:val="00326F90"/>
    <w:pPr>
      <w:numPr>
        <w:numId w:val="5"/>
      </w:numPr>
      <w:contextualSpacing/>
    </w:pPr>
  </w:style>
  <w:style w:type="paragraph" w:styleId="2">
    <w:name w:val="List Number 2"/>
    <w:basedOn w:val="a1"/>
    <w:uiPriority w:val="99"/>
    <w:unhideWhenUsed/>
    <w:rsid w:val="0029639D"/>
    <w:pPr>
      <w:numPr>
        <w:numId w:val="6"/>
      </w:numPr>
      <w:contextualSpacing/>
    </w:pPr>
  </w:style>
  <w:style w:type="paragraph" w:styleId="3">
    <w:name w:val="List Number 3"/>
    <w:basedOn w:val="a1"/>
    <w:uiPriority w:val="99"/>
    <w:unhideWhenUsed/>
    <w:rsid w:val="0029639D"/>
    <w:pPr>
      <w:numPr>
        <w:numId w:val="7"/>
      </w:numPr>
      <w:contextualSpacing/>
    </w:pPr>
  </w:style>
  <w:style w:type="paragraph" w:styleId="af2">
    <w:name w:val="List Continue"/>
    <w:basedOn w:val="a1"/>
    <w:uiPriority w:val="99"/>
    <w:unhideWhenUsed/>
    <w:rsid w:val="0029639D"/>
    <w:pPr>
      <w:ind w:left="360"/>
      <w:contextualSpacing/>
    </w:pPr>
  </w:style>
  <w:style w:type="paragraph" w:styleId="26">
    <w:name w:val="List Continue 2"/>
    <w:basedOn w:val="a1"/>
    <w:uiPriority w:val="99"/>
    <w:unhideWhenUsed/>
    <w:rsid w:val="0029639D"/>
    <w:pPr>
      <w:ind w:left="720"/>
      <w:contextualSpacing/>
    </w:pPr>
  </w:style>
  <w:style w:type="paragraph" w:styleId="36">
    <w:name w:val="List Continue 3"/>
    <w:basedOn w:val="a1"/>
    <w:uiPriority w:val="99"/>
    <w:unhideWhenUsed/>
    <w:rsid w:val="0029639D"/>
    <w:pPr>
      <w:ind w:left="1080"/>
      <w:contextualSpacing/>
    </w:pPr>
  </w:style>
  <w:style w:type="paragraph" w:styleId="af3">
    <w:name w:val="macro"/>
    <w:link w:val="af4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af4">
    <w:name w:val="宏文本 字符"/>
    <w:basedOn w:val="a2"/>
    <w:link w:val="af3"/>
    <w:uiPriority w:val="99"/>
    <w:rsid w:val="0029639D"/>
    <w:rPr>
      <w:rFonts w:ascii="Courier" w:hAnsi="Courier"/>
      <w:sz w:val="20"/>
      <w:szCs w:val="20"/>
    </w:rPr>
  </w:style>
  <w:style w:type="paragraph" w:styleId="af5">
    <w:name w:val="Quote"/>
    <w:basedOn w:val="a1"/>
    <w:next w:val="a1"/>
    <w:link w:val="af6"/>
    <w:uiPriority w:val="29"/>
    <w:qFormat/>
    <w:rsid w:val="00FC693F"/>
    <w:rPr>
      <w:i/>
      <w:iCs/>
      <w:color w:val="000000" w:themeColor="text1"/>
    </w:rPr>
  </w:style>
  <w:style w:type="character" w:customStyle="1" w:styleId="af6">
    <w:name w:val="引用 字符"/>
    <w:basedOn w:val="a2"/>
    <w:link w:val="af5"/>
    <w:uiPriority w:val="29"/>
    <w:rsid w:val="00FC693F"/>
    <w:rPr>
      <w:i/>
      <w:iCs/>
      <w:color w:val="000000" w:themeColor="text1"/>
    </w:rPr>
  </w:style>
  <w:style w:type="character" w:customStyle="1" w:styleId="40">
    <w:name w:val="标题 4 字符"/>
    <w:basedOn w:val="a2"/>
    <w:link w:val="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标题 5 字符"/>
    <w:basedOn w:val="a2"/>
    <w:link w:val="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标题 6 字符"/>
    <w:basedOn w:val="a2"/>
    <w:link w:val="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标题 7 字符"/>
    <w:basedOn w:val="a2"/>
    <w:link w:val="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标题 8 字符"/>
    <w:basedOn w:val="a2"/>
    <w:link w:val="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标题 9 字符"/>
    <w:basedOn w:val="a2"/>
    <w:link w:val="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7">
    <w:name w:val="caption"/>
    <w:basedOn w:val="a1"/>
    <w:next w:val="a1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af8">
    <w:name w:val="Strong"/>
    <w:basedOn w:val="a2"/>
    <w:uiPriority w:val="22"/>
    <w:qFormat/>
    <w:rsid w:val="00FC693F"/>
    <w:rPr>
      <w:b/>
      <w:bCs/>
    </w:rPr>
  </w:style>
  <w:style w:type="character" w:styleId="af9">
    <w:name w:val="Emphasis"/>
    <w:basedOn w:val="a2"/>
    <w:uiPriority w:val="20"/>
    <w:qFormat/>
    <w:rsid w:val="00FC693F"/>
    <w:rPr>
      <w:i/>
      <w:iCs/>
    </w:rPr>
  </w:style>
  <w:style w:type="paragraph" w:styleId="afa">
    <w:name w:val="Intense Quote"/>
    <w:basedOn w:val="a1"/>
    <w:next w:val="a1"/>
    <w:link w:val="afb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b">
    <w:name w:val="明显引用 字符"/>
    <w:basedOn w:val="a2"/>
    <w:link w:val="afa"/>
    <w:uiPriority w:val="30"/>
    <w:rsid w:val="00FC693F"/>
    <w:rPr>
      <w:b/>
      <w:bCs/>
      <w:i/>
      <w:iCs/>
      <w:color w:val="4F81BD" w:themeColor="accent1"/>
    </w:rPr>
  </w:style>
  <w:style w:type="character" w:styleId="afc">
    <w:name w:val="Subtle Emphasis"/>
    <w:basedOn w:val="a2"/>
    <w:uiPriority w:val="19"/>
    <w:qFormat/>
    <w:rsid w:val="00FC693F"/>
    <w:rPr>
      <w:i/>
      <w:iCs/>
      <w:color w:val="808080" w:themeColor="text1" w:themeTint="7F"/>
    </w:rPr>
  </w:style>
  <w:style w:type="character" w:styleId="afd">
    <w:name w:val="Intense Emphasis"/>
    <w:basedOn w:val="a2"/>
    <w:uiPriority w:val="21"/>
    <w:qFormat/>
    <w:rsid w:val="00FC693F"/>
    <w:rPr>
      <w:b/>
      <w:bCs/>
      <w:i/>
      <w:iCs/>
      <w:color w:val="4F81BD" w:themeColor="accent1"/>
    </w:rPr>
  </w:style>
  <w:style w:type="character" w:styleId="afe">
    <w:name w:val="Subtle Reference"/>
    <w:basedOn w:val="a2"/>
    <w:uiPriority w:val="31"/>
    <w:qFormat/>
    <w:rsid w:val="00FC693F"/>
    <w:rPr>
      <w:smallCaps/>
      <w:color w:val="C0504D" w:themeColor="accent2"/>
      <w:u w:val="single"/>
    </w:rPr>
  </w:style>
  <w:style w:type="character" w:styleId="aff">
    <w:name w:val="Intense Reference"/>
    <w:basedOn w:val="a2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f0">
    <w:name w:val="Book Title"/>
    <w:basedOn w:val="a2"/>
    <w:uiPriority w:val="33"/>
    <w:qFormat/>
    <w:rsid w:val="00FC693F"/>
    <w:rPr>
      <w:b/>
      <w:bCs/>
      <w:smallCaps/>
      <w:spacing w:val="5"/>
    </w:rPr>
  </w:style>
  <w:style w:type="paragraph" w:styleId="TOC">
    <w:name w:val="TOC Heading"/>
    <w:basedOn w:val="1"/>
    <w:next w:val="a1"/>
    <w:uiPriority w:val="39"/>
    <w:semiHidden/>
    <w:unhideWhenUsed/>
    <w:qFormat/>
    <w:rsid w:val="00FC693F"/>
    <w:pPr>
      <w:outlineLvl w:val="9"/>
    </w:pPr>
  </w:style>
  <w:style w:type="table" w:styleId="aff1">
    <w:name w:val="Table Grid"/>
    <w:basedOn w:val="a3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f2">
    <w:name w:val="Light Shading"/>
    <w:basedOn w:val="a3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3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3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3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3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3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3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3">
    <w:name w:val="Light List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4">
    <w:name w:val="Light Grid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1">
    <w:name w:val="Medium Shading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7">
    <w:name w:val="Medium Shading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8">
    <w:name w:val="Medium Lis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9">
    <w:name w:val="Medium Grid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7">
    <w:name w:val="Medium Grid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5">
    <w:name w:val="Dark List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6">
    <w:name w:val="Colorful Shading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7">
    <w:name w:val="Colorful List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8">
    <w:name w:val="Colorful Grid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aff9">
    <w:name w:val="Hyperlink"/>
    <w:basedOn w:val="a2"/>
    <w:uiPriority w:val="99"/>
    <w:unhideWhenUsed/>
    <w:rsid w:val="009A7E71"/>
    <w:rPr>
      <w:color w:val="0000FF" w:themeColor="hyperlink"/>
      <w:u w:val="single"/>
    </w:rPr>
  </w:style>
  <w:style w:type="character" w:styleId="affa">
    <w:name w:val="Unresolved Mention"/>
    <w:basedOn w:val="a2"/>
    <w:uiPriority w:val="99"/>
    <w:semiHidden/>
    <w:unhideWhenUsed/>
    <w:rsid w:val="009A7E7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gif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gif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gif"/><Relationship Id="rId25" Type="http://schemas.openxmlformats.org/officeDocument/2006/relationships/image" Target="media/image20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1.gif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gif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17</Pages>
  <Words>461</Words>
  <Characters>2628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3083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Office AI</cp:lastModifiedBy>
  <cp:revision>13</cp:revision>
  <dcterms:created xsi:type="dcterms:W3CDTF">2013-12-23T23:15:00Z</dcterms:created>
  <dcterms:modified xsi:type="dcterms:W3CDTF">2026-06-16T15:32:00Z</dcterms:modified>
  <cp:category/>
</cp:coreProperties>
</file>